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062E9" w14:textId="4DE8CDDC" w:rsidR="00672C29" w:rsidRDefault="00BC23DD">
      <w:pPr>
        <w:pStyle w:val="Heading1"/>
        <w:jc w:val="center"/>
      </w:pPr>
      <w:r>
        <w:t>Built at Heights</w:t>
      </w:r>
    </w:p>
    <w:p w14:paraId="3A4F823A" w14:textId="77777777" w:rsidR="00672C29" w:rsidRDefault="00BC23DD">
      <w:pPr>
        <w:pStyle w:val="Heading2"/>
      </w:pPr>
      <w:r>
        <w:t>Operation Info</w:t>
      </w:r>
    </w:p>
    <w:p w14:paraId="1743AF08" w14:textId="77777777" w:rsidR="00672C29" w:rsidRDefault="00672C29"/>
    <w:p w14:paraId="1A9E9615" w14:textId="77777777" w:rsidR="00672C29" w:rsidRDefault="00BC23DD">
      <w:r>
        <w:rPr>
          <w:b/>
        </w:rPr>
        <w:t>Date</w:t>
      </w:r>
    </w:p>
    <w:p w14:paraId="50F064BE" w14:textId="77777777" w:rsidR="00672C29" w:rsidRDefault="00BC23DD">
      <w:r>
        <w:t>Date: __________________</w:t>
      </w:r>
    </w:p>
    <w:p w14:paraId="3155A0F2" w14:textId="77777777" w:rsidR="00672C29" w:rsidRDefault="00672C29"/>
    <w:p w14:paraId="3D0C282D" w14:textId="77777777" w:rsidR="00672C29" w:rsidRDefault="00BC23DD">
      <w:r>
        <w:rPr>
          <w:b/>
        </w:rPr>
        <w:t>Attach Picture(s) of STCKY Work Area</w:t>
      </w:r>
    </w:p>
    <w:p w14:paraId="166E0C09" w14:textId="77777777" w:rsidR="00672C29" w:rsidRDefault="00BC23DD">
      <w:r>
        <w:t>[ Attach photos here ]</w:t>
      </w:r>
    </w:p>
    <w:p w14:paraId="16D065E7" w14:textId="77777777" w:rsidR="00672C29" w:rsidRDefault="00672C29"/>
    <w:p w14:paraId="53E1FDF9" w14:textId="77777777" w:rsidR="00672C29" w:rsidRDefault="00BC23DD">
      <w:r>
        <w:rPr>
          <w:b/>
        </w:rPr>
        <w:t>Contractor</w:t>
      </w:r>
    </w:p>
    <w:p w14:paraId="1FD915FF" w14:textId="77777777" w:rsidR="00672C29" w:rsidRDefault="00BC23DD">
      <w:pPr>
        <w:pStyle w:val="ListBullet"/>
      </w:pPr>
      <w:r>
        <w:t>☐</w:t>
      </w:r>
      <w:r>
        <w:t xml:space="preserve"> Sundt</w:t>
      </w:r>
    </w:p>
    <w:p w14:paraId="662D97A0" w14:textId="77777777" w:rsidR="00672C29" w:rsidRDefault="00BC23DD">
      <w:pPr>
        <w:pStyle w:val="ListBullet"/>
      </w:pPr>
      <w:r>
        <w:t>☐</w:t>
      </w:r>
      <w:r>
        <w:t xml:space="preserve"> Trade Partner</w:t>
      </w:r>
    </w:p>
    <w:p w14:paraId="7E1EB39B" w14:textId="77777777" w:rsidR="00672C29" w:rsidRDefault="00672C29"/>
    <w:p w14:paraId="7ADD4361" w14:textId="77777777" w:rsidR="00672C29" w:rsidRDefault="00BC23DD">
      <w:r>
        <w:rPr>
          <w:b/>
        </w:rPr>
        <w:t>Trade Partner responsible for operation</w:t>
      </w:r>
    </w:p>
    <w:p w14:paraId="156EED08" w14:textId="77777777" w:rsidR="00672C29" w:rsidRDefault="00BC23DD">
      <w:r>
        <w:t>__________________________________________</w:t>
      </w:r>
    </w:p>
    <w:p w14:paraId="5B880B12" w14:textId="77777777" w:rsidR="00672C29" w:rsidRDefault="00672C29"/>
    <w:p w14:paraId="0D1D901A" w14:textId="77777777" w:rsidR="00672C29" w:rsidRDefault="00BC23DD">
      <w:r>
        <w:rPr>
          <w:b/>
        </w:rPr>
        <w:t>Write in: If not listed, indicate the trade partner responsible for the operation.</w:t>
      </w:r>
    </w:p>
    <w:p w14:paraId="422DF1C3" w14:textId="77777777" w:rsidR="00672C29" w:rsidRDefault="00BC23DD">
      <w:r>
        <w:t>__________________________________________</w:t>
      </w:r>
    </w:p>
    <w:p w14:paraId="77A0A825" w14:textId="77777777" w:rsidR="00672C29" w:rsidRDefault="00672C29"/>
    <w:p w14:paraId="695F7944" w14:textId="77777777" w:rsidR="00672C29" w:rsidRDefault="00BC23DD">
      <w:r>
        <w:rPr>
          <w:b/>
        </w:rPr>
        <w:t>Division of Work</w:t>
      </w:r>
    </w:p>
    <w:p w14:paraId="0EBC2037" w14:textId="77777777" w:rsidR="00672C29" w:rsidRDefault="00BC23DD">
      <w:r>
        <w:t>__________________________________________</w:t>
      </w:r>
    </w:p>
    <w:p w14:paraId="622C90C8" w14:textId="77777777" w:rsidR="00672C29" w:rsidRDefault="00BC23DD">
      <w:pPr>
        <w:pStyle w:val="ListBullet"/>
      </w:pPr>
      <w:r>
        <w:t>☐</w:t>
      </w:r>
      <w:r>
        <w:t xml:space="preserve"> 0 Not related to a scope of work - N/A</w:t>
      </w:r>
    </w:p>
    <w:p w14:paraId="62BB2856" w14:textId="77777777" w:rsidR="00672C29" w:rsidRDefault="00BC23DD">
      <w:pPr>
        <w:pStyle w:val="ListBullet"/>
      </w:pPr>
      <w:r>
        <w:t>☐</w:t>
      </w:r>
      <w:r>
        <w:t xml:space="preserve"> 00 00 00 - General Conditions &amp; General Requirements</w:t>
      </w:r>
    </w:p>
    <w:p w14:paraId="410769B9" w14:textId="77777777" w:rsidR="00672C29" w:rsidRDefault="00BC23DD">
      <w:pPr>
        <w:pStyle w:val="ListBullet"/>
      </w:pPr>
      <w:r>
        <w:t>☐</w:t>
      </w:r>
      <w:r>
        <w:t xml:space="preserve"> 02 00 00 - Existing Conditions</w:t>
      </w:r>
    </w:p>
    <w:p w14:paraId="546FA90F" w14:textId="77777777" w:rsidR="00672C29" w:rsidRDefault="00BC23DD">
      <w:pPr>
        <w:pStyle w:val="ListBullet"/>
      </w:pPr>
      <w:r>
        <w:t>☐</w:t>
      </w:r>
      <w:r>
        <w:t xml:space="preserve"> 03 00 00 - Concrete</w:t>
      </w:r>
    </w:p>
    <w:p w14:paraId="5AB58FE5" w14:textId="77777777" w:rsidR="00672C29" w:rsidRDefault="00BC23DD">
      <w:pPr>
        <w:pStyle w:val="ListBullet"/>
      </w:pPr>
      <w:r>
        <w:t>☐</w:t>
      </w:r>
      <w:r>
        <w:t xml:space="preserve"> 04 00 00 - Masonry</w:t>
      </w:r>
    </w:p>
    <w:p w14:paraId="025E302B" w14:textId="77777777" w:rsidR="00672C29" w:rsidRDefault="00BC23DD">
      <w:pPr>
        <w:pStyle w:val="ListBullet"/>
      </w:pPr>
      <w:r>
        <w:t>☐</w:t>
      </w:r>
      <w:r>
        <w:t xml:space="preserve"> 05 00 00 - Metals</w:t>
      </w:r>
    </w:p>
    <w:p w14:paraId="726A8B47" w14:textId="77777777" w:rsidR="00672C29" w:rsidRDefault="00BC23DD">
      <w:pPr>
        <w:pStyle w:val="ListBullet"/>
      </w:pPr>
      <w:r>
        <w:lastRenderedPageBreak/>
        <w:t>☐</w:t>
      </w:r>
      <w:r>
        <w:t xml:space="preserve"> 06 00 00 - Wood, Plastics, and Composites</w:t>
      </w:r>
    </w:p>
    <w:p w14:paraId="7C6E22B2" w14:textId="77777777" w:rsidR="00672C29" w:rsidRDefault="00BC23DD">
      <w:pPr>
        <w:pStyle w:val="ListBullet"/>
      </w:pPr>
      <w:r>
        <w:t>☐</w:t>
      </w:r>
      <w:r>
        <w:t xml:space="preserve"> 07 00 00 - Thermal and Moisture Protection</w:t>
      </w:r>
    </w:p>
    <w:p w14:paraId="2835F9D5" w14:textId="77777777" w:rsidR="00672C29" w:rsidRDefault="00BC23DD">
      <w:pPr>
        <w:pStyle w:val="ListBullet"/>
      </w:pPr>
      <w:r>
        <w:t>☐</w:t>
      </w:r>
      <w:r>
        <w:t xml:space="preserve"> 08 00 00 - Openings</w:t>
      </w:r>
    </w:p>
    <w:p w14:paraId="39BE1AE6" w14:textId="77777777" w:rsidR="00672C29" w:rsidRDefault="00BC23DD">
      <w:pPr>
        <w:pStyle w:val="ListBullet"/>
      </w:pPr>
      <w:r>
        <w:t>☐</w:t>
      </w:r>
      <w:r>
        <w:t xml:space="preserve"> 09 00 00 - Finishes</w:t>
      </w:r>
    </w:p>
    <w:p w14:paraId="4D1ABE13" w14:textId="77777777" w:rsidR="00672C29" w:rsidRDefault="00BC23DD">
      <w:pPr>
        <w:pStyle w:val="ListBullet"/>
      </w:pPr>
      <w:r>
        <w:t>☐</w:t>
      </w:r>
      <w:r>
        <w:t xml:space="preserve"> 10 00 00 - Specialties</w:t>
      </w:r>
    </w:p>
    <w:p w14:paraId="15FAB48C" w14:textId="77777777" w:rsidR="00672C29" w:rsidRDefault="00BC23DD">
      <w:pPr>
        <w:pStyle w:val="ListBullet"/>
      </w:pPr>
      <w:r>
        <w:t>☐</w:t>
      </w:r>
      <w:r>
        <w:t xml:space="preserve"> 11 00 00 - Equipment</w:t>
      </w:r>
    </w:p>
    <w:p w14:paraId="4DED29F0" w14:textId="77777777" w:rsidR="00672C29" w:rsidRDefault="00BC23DD">
      <w:pPr>
        <w:pStyle w:val="ListBullet"/>
      </w:pPr>
      <w:r>
        <w:t>☐</w:t>
      </w:r>
      <w:r>
        <w:t xml:space="preserve"> 12 00 00 - Furnishings</w:t>
      </w:r>
    </w:p>
    <w:p w14:paraId="1E6EB62E" w14:textId="77777777" w:rsidR="00672C29" w:rsidRDefault="00BC23DD">
      <w:pPr>
        <w:pStyle w:val="ListBullet"/>
      </w:pPr>
      <w:r>
        <w:t>☐</w:t>
      </w:r>
      <w:r>
        <w:t xml:space="preserve"> 13 00 00 - Special Construction</w:t>
      </w:r>
    </w:p>
    <w:p w14:paraId="184FBBF5" w14:textId="77777777" w:rsidR="00672C29" w:rsidRDefault="00BC23DD">
      <w:pPr>
        <w:pStyle w:val="ListBullet"/>
      </w:pPr>
      <w:r>
        <w:t>☐</w:t>
      </w:r>
      <w:r>
        <w:t xml:space="preserve"> 14 00 00 - Conveying Equipment</w:t>
      </w:r>
    </w:p>
    <w:p w14:paraId="45EA7727" w14:textId="77777777" w:rsidR="00672C29" w:rsidRDefault="00BC23DD">
      <w:pPr>
        <w:pStyle w:val="ListBullet"/>
      </w:pPr>
      <w:r>
        <w:t>☐</w:t>
      </w:r>
      <w:r>
        <w:t xml:space="preserve"> 21 00 00 - Fire Suppression</w:t>
      </w:r>
    </w:p>
    <w:p w14:paraId="4EE9E224" w14:textId="77777777" w:rsidR="00672C29" w:rsidRDefault="00BC23DD">
      <w:pPr>
        <w:pStyle w:val="ListBullet"/>
      </w:pPr>
      <w:r>
        <w:t>☐</w:t>
      </w:r>
      <w:r>
        <w:t xml:space="preserve"> 22 00 00 - Plumbing</w:t>
      </w:r>
    </w:p>
    <w:p w14:paraId="7D956A26" w14:textId="77777777" w:rsidR="00672C29" w:rsidRDefault="00BC23DD">
      <w:pPr>
        <w:pStyle w:val="ListBullet"/>
      </w:pPr>
      <w:r>
        <w:t>☐</w:t>
      </w:r>
      <w:r>
        <w:t xml:space="preserve"> 23 00 00 - Heating Ventilating and Air Conditioning (HVAC)</w:t>
      </w:r>
    </w:p>
    <w:p w14:paraId="6816234C" w14:textId="77777777" w:rsidR="00672C29" w:rsidRDefault="00BC23DD">
      <w:pPr>
        <w:pStyle w:val="ListBullet"/>
      </w:pPr>
      <w:r>
        <w:t>☐</w:t>
      </w:r>
      <w:r>
        <w:t xml:space="preserve"> 25 50 00 - Integrated Automation Facility Controls</w:t>
      </w:r>
    </w:p>
    <w:p w14:paraId="3454FF3D" w14:textId="77777777" w:rsidR="00672C29" w:rsidRDefault="00BC23DD">
      <w:pPr>
        <w:pStyle w:val="ListBullet"/>
      </w:pPr>
      <w:r>
        <w:t>☐</w:t>
      </w:r>
      <w:r>
        <w:t xml:space="preserve"> 26 00 00 - Electrical</w:t>
      </w:r>
    </w:p>
    <w:p w14:paraId="3BD09ED4" w14:textId="77777777" w:rsidR="00672C29" w:rsidRDefault="00BC23DD">
      <w:pPr>
        <w:pStyle w:val="ListBullet"/>
      </w:pPr>
      <w:r>
        <w:t>☐</w:t>
      </w:r>
      <w:r>
        <w:t xml:space="preserve"> 27 00 00 - Communications</w:t>
      </w:r>
    </w:p>
    <w:p w14:paraId="4D69F26C" w14:textId="77777777" w:rsidR="00672C29" w:rsidRDefault="00BC23DD">
      <w:pPr>
        <w:pStyle w:val="ListBullet"/>
      </w:pPr>
      <w:r>
        <w:t>☐</w:t>
      </w:r>
      <w:r>
        <w:t xml:space="preserve"> 28 00 00 - Electronic Safety &amp; Security</w:t>
      </w:r>
    </w:p>
    <w:p w14:paraId="7485F70B" w14:textId="77777777" w:rsidR="00672C29" w:rsidRDefault="00BC23DD">
      <w:pPr>
        <w:pStyle w:val="ListBullet"/>
      </w:pPr>
      <w:r>
        <w:t>☐</w:t>
      </w:r>
      <w:r>
        <w:t xml:space="preserve"> 31 00 00 - Earthwork</w:t>
      </w:r>
    </w:p>
    <w:p w14:paraId="52634AB8" w14:textId="77777777" w:rsidR="00672C29" w:rsidRDefault="00BC23DD">
      <w:pPr>
        <w:pStyle w:val="ListBullet"/>
      </w:pPr>
      <w:r>
        <w:t>☐</w:t>
      </w:r>
      <w:r>
        <w:t xml:space="preserve"> 32 00 00 - Exterior Improvements</w:t>
      </w:r>
    </w:p>
    <w:p w14:paraId="46365A12" w14:textId="77777777" w:rsidR="00672C29" w:rsidRDefault="00BC23DD">
      <w:pPr>
        <w:pStyle w:val="ListBullet"/>
      </w:pPr>
      <w:r>
        <w:t>☐</w:t>
      </w:r>
      <w:r>
        <w:t xml:space="preserve"> 33 00 00 - Utilities</w:t>
      </w:r>
    </w:p>
    <w:p w14:paraId="2E2A4D97" w14:textId="77777777" w:rsidR="00672C29" w:rsidRDefault="00BC23DD">
      <w:pPr>
        <w:pStyle w:val="ListBullet"/>
      </w:pPr>
      <w:r>
        <w:t>☐</w:t>
      </w:r>
      <w:r>
        <w:t xml:space="preserve"> 34 00 00 - Transportation</w:t>
      </w:r>
    </w:p>
    <w:p w14:paraId="27EF66A9" w14:textId="77777777" w:rsidR="00672C29" w:rsidRDefault="00BC23DD">
      <w:pPr>
        <w:pStyle w:val="ListBullet"/>
      </w:pPr>
      <w:r>
        <w:t>☐</w:t>
      </w:r>
      <w:r>
        <w:t xml:space="preserve"> 40 00 00 - Process Interconnections</w:t>
      </w:r>
    </w:p>
    <w:p w14:paraId="26421BD7" w14:textId="77777777" w:rsidR="00672C29" w:rsidRDefault="00BC23DD">
      <w:pPr>
        <w:pStyle w:val="ListBullet"/>
      </w:pPr>
      <w:r>
        <w:t>☐</w:t>
      </w:r>
      <w:r>
        <w:t xml:space="preserve"> 41 00 00 - Material Processing &amp; Handling Equipment</w:t>
      </w:r>
    </w:p>
    <w:p w14:paraId="5132D4A8" w14:textId="77777777" w:rsidR="00672C29" w:rsidRDefault="00BC23DD">
      <w:pPr>
        <w:pStyle w:val="ListBullet"/>
      </w:pPr>
      <w:r>
        <w:t>☐</w:t>
      </w:r>
      <w:r>
        <w:t xml:space="preserve"> 42 00 00 - Process Heating/Cooling/Drying Equipment</w:t>
      </w:r>
    </w:p>
    <w:p w14:paraId="26150ACC" w14:textId="77777777" w:rsidR="00672C29" w:rsidRDefault="00BC23DD">
      <w:pPr>
        <w:pStyle w:val="ListBullet"/>
      </w:pPr>
      <w:r>
        <w:t>☐</w:t>
      </w:r>
      <w:r>
        <w:t xml:space="preserve"> 43 00 00 - Process Gas &amp; Liquid Handling/Purification/Storage Equipment</w:t>
      </w:r>
    </w:p>
    <w:p w14:paraId="104BFED1" w14:textId="77777777" w:rsidR="00672C29" w:rsidRDefault="00BC23DD">
      <w:pPr>
        <w:pStyle w:val="ListBullet"/>
      </w:pPr>
      <w:r>
        <w:t>☐</w:t>
      </w:r>
      <w:r>
        <w:t xml:space="preserve"> 44 00 00 - Pollution &amp; Waste Control Equipment</w:t>
      </w:r>
    </w:p>
    <w:p w14:paraId="4E7B4F13" w14:textId="77777777" w:rsidR="00672C29" w:rsidRDefault="00BC23DD">
      <w:pPr>
        <w:pStyle w:val="ListBullet"/>
      </w:pPr>
      <w:r>
        <w:t>☐</w:t>
      </w:r>
      <w:r>
        <w:t xml:space="preserve"> 45 00 00 - Industry-Specific Manufacturing Equipment</w:t>
      </w:r>
    </w:p>
    <w:p w14:paraId="6B9559C0" w14:textId="77777777" w:rsidR="00672C29" w:rsidRDefault="00BC23DD">
      <w:pPr>
        <w:pStyle w:val="ListBullet"/>
      </w:pPr>
      <w:r>
        <w:t>☐</w:t>
      </w:r>
      <w:r>
        <w:t xml:space="preserve"> 46 00 00 - Water &amp; Wastewater Equipment</w:t>
      </w:r>
    </w:p>
    <w:p w14:paraId="5BA11063" w14:textId="77777777" w:rsidR="00672C29" w:rsidRDefault="00BC23DD">
      <w:pPr>
        <w:pStyle w:val="ListBullet"/>
      </w:pPr>
      <w:r>
        <w:t>☐</w:t>
      </w:r>
      <w:r>
        <w:t xml:space="preserve"> 48 00 00 - Electrical Power Generation</w:t>
      </w:r>
    </w:p>
    <w:p w14:paraId="4CFE86B2" w14:textId="77777777" w:rsidR="00672C29" w:rsidRDefault="00BC23DD">
      <w:pPr>
        <w:pStyle w:val="Heading2"/>
      </w:pPr>
      <w:r>
        <w:t>STCKY CONTROLS</w:t>
      </w:r>
    </w:p>
    <w:p w14:paraId="5B82479C" w14:textId="77777777" w:rsidR="00672C29" w:rsidRDefault="00672C29"/>
    <w:p w14:paraId="3002098F" w14:textId="77777777" w:rsidR="00672C29" w:rsidRDefault="00BC23DD">
      <w:r>
        <w:rPr>
          <w:b/>
        </w:rPr>
        <w:t>Safe access provided to elevated work area?</w:t>
      </w:r>
    </w:p>
    <w:p w14:paraId="59357D47" w14:textId="77777777" w:rsidR="00672C29" w:rsidRDefault="00672C29"/>
    <w:p w14:paraId="7413EDD2" w14:textId="77777777" w:rsidR="00672C29" w:rsidRDefault="00BC23DD">
      <w:r>
        <w:rPr>
          <w:b/>
        </w:rPr>
        <w:t xml:space="preserve">Walking Surfaces | Stairs | Ramps:Relentless Housekeeping - Access | Egress free from obstructions, tripping hazardsLandings of not less than 30 inchesUniform riser height and tread depthNo hazardous projections: protruding nailsProper Handrail InstalledFor more information see:https://www.osha.gov/laws-regs/regulations/standardnumber/1926/1926.1052&amp;nbsp;Ladders &amp;ndash;Ladders </w:t>
      </w:r>
      <w:r>
        <w:rPr>
          <w:b/>
        </w:rPr>
        <w:lastRenderedPageBreak/>
        <w:t>- Relentless Housekeeping - Access | Egress free from obstructions, tripping hazardsIn good conditionAt least a Type 1A (rated for up to 300 pounds)Constructed of nonconductive materialSetup at a 4:1 angleSecured | tied off to prevent movementExtend 3ft beyond landing area or have &amp;ldquo;pass through&amp;rdquo; gateProtected from fall exposure by means of a controlled access pointBe used per the manufacturer&amp;rsquo;s instructionsFor more information see:https://www.osha.gov/laws-regs/regulations/standardnumber/1</w:t>
      </w:r>
      <w:r>
        <w:rPr>
          <w:b/>
        </w:rPr>
        <w:t>926/1926.1053&amp;nbsp;Elevated work platformInspected and maintained Designed for intended useFall protection system in place</w:t>
      </w:r>
    </w:p>
    <w:p w14:paraId="3B979A1C" w14:textId="77777777" w:rsidR="00672C29" w:rsidRDefault="00BC23DD">
      <w:r>
        <w:t>☐</w:t>
      </w:r>
      <w:r>
        <w:t xml:space="preserve"> Yes    ☐ No</w:t>
      </w:r>
    </w:p>
    <w:p w14:paraId="41FFF1B9" w14:textId="77777777" w:rsidR="00672C29" w:rsidRDefault="00BC23DD">
      <w:pPr>
        <w:pStyle w:val="ListBullet"/>
      </w:pPr>
      <w:r>
        <w:t>☐</w:t>
      </w:r>
      <w:r>
        <w:t xml:space="preserve"> Yes</w:t>
      </w:r>
    </w:p>
    <w:p w14:paraId="12E91FF9" w14:textId="77777777" w:rsidR="00672C29" w:rsidRDefault="00BC23DD">
      <w:pPr>
        <w:pStyle w:val="ListBullet"/>
      </w:pPr>
      <w:r>
        <w:t>☐</w:t>
      </w:r>
      <w:r>
        <w:t xml:space="preserve"> No</w:t>
      </w:r>
    </w:p>
    <w:p w14:paraId="147C5E2A" w14:textId="77777777" w:rsidR="00672C29" w:rsidRDefault="00BC23DD">
      <w:pPr>
        <w:pStyle w:val="ListBullet"/>
      </w:pPr>
      <w:r>
        <w:t>☐</w:t>
      </w:r>
      <w:r>
        <w:t xml:space="preserve"> Not Applicable</w:t>
      </w:r>
    </w:p>
    <w:p w14:paraId="02352869" w14:textId="77777777" w:rsidR="00672C29" w:rsidRDefault="00672C29"/>
    <w:p w14:paraId="4C5BEBA2" w14:textId="77777777" w:rsidR="00672C29" w:rsidRDefault="00BC23DD">
      <w:r>
        <w:rPr>
          <w:b/>
        </w:rPr>
        <w:t>Safe access - Direct Controls</w:t>
      </w:r>
    </w:p>
    <w:p w14:paraId="7D6B7520" w14:textId="77777777" w:rsidR="00672C29" w:rsidRDefault="00BC23DD">
      <w:r>
        <w:t>__________________________________________</w:t>
      </w:r>
    </w:p>
    <w:p w14:paraId="1E794437" w14:textId="77777777" w:rsidR="00672C29" w:rsidRDefault="00BC23DD">
      <w:pPr>
        <w:pStyle w:val="ListBullet"/>
      </w:pPr>
      <w:r>
        <w:t>☐</w:t>
      </w:r>
      <w:r>
        <w:t xml:space="preserve"> Install Proper Handrail</w:t>
      </w:r>
    </w:p>
    <w:p w14:paraId="2D3AA190" w14:textId="77777777" w:rsidR="00672C29" w:rsidRDefault="00BC23DD">
      <w:pPr>
        <w:pStyle w:val="ListBullet"/>
      </w:pPr>
      <w:r>
        <w:t>☐</w:t>
      </w:r>
      <w:r>
        <w:t xml:space="preserve"> Replace ladder with at least a Type 1A (rated for up to 300 pounds)</w:t>
      </w:r>
    </w:p>
    <w:p w14:paraId="3D54D1E7" w14:textId="77777777" w:rsidR="00672C29" w:rsidRDefault="00BC23DD">
      <w:pPr>
        <w:pStyle w:val="ListBullet"/>
      </w:pPr>
      <w:r>
        <w:t>☐</w:t>
      </w:r>
      <w:r>
        <w:t xml:space="preserve"> Replace with ladder Constructed of nonconductive material</w:t>
      </w:r>
    </w:p>
    <w:p w14:paraId="7A05546B" w14:textId="77777777" w:rsidR="00672C29" w:rsidRDefault="00BC23DD">
      <w:pPr>
        <w:pStyle w:val="ListBullet"/>
      </w:pPr>
      <w:r>
        <w:t>☐</w:t>
      </w:r>
      <w:r>
        <w:t xml:space="preserve"> Install ladder at a 4:1 angle</w:t>
      </w:r>
    </w:p>
    <w:p w14:paraId="39849458" w14:textId="77777777" w:rsidR="00672C29" w:rsidRDefault="00BC23DD">
      <w:pPr>
        <w:pStyle w:val="ListBullet"/>
      </w:pPr>
      <w:r>
        <w:t>☐</w:t>
      </w:r>
      <w:r>
        <w:t xml:space="preserve"> Secure | tie off ladder to prevent movement</w:t>
      </w:r>
    </w:p>
    <w:p w14:paraId="2E3BB708" w14:textId="77777777" w:rsidR="00672C29" w:rsidRDefault="00BC23DD">
      <w:pPr>
        <w:pStyle w:val="ListBullet"/>
      </w:pPr>
      <w:r>
        <w:t>☐</w:t>
      </w:r>
      <w:r>
        <w:t xml:space="preserve"> Extend ladder 3ft beyond landing area or install “pass through” gate</w:t>
      </w:r>
    </w:p>
    <w:p w14:paraId="43E97730" w14:textId="77777777" w:rsidR="00672C29" w:rsidRDefault="00BC23DD">
      <w:pPr>
        <w:pStyle w:val="ListBullet"/>
      </w:pPr>
      <w:r>
        <w:t>☐</w:t>
      </w:r>
      <w:r>
        <w:t xml:space="preserve"> Protect workers from fall exposure by means of a controlled access point</w:t>
      </w:r>
    </w:p>
    <w:p w14:paraId="6E8E38A3" w14:textId="77777777" w:rsidR="00672C29" w:rsidRDefault="00BC23DD">
      <w:pPr>
        <w:pStyle w:val="ListBullet"/>
      </w:pPr>
      <w:r>
        <w:t>☐</w:t>
      </w:r>
      <w:r>
        <w:t xml:space="preserve"> MEWP - Install fall protection system</w:t>
      </w:r>
    </w:p>
    <w:p w14:paraId="611FBB00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1955DD86" w14:textId="77777777" w:rsidR="00672C29" w:rsidRDefault="00672C29"/>
    <w:p w14:paraId="0E200E16" w14:textId="77777777" w:rsidR="00672C29" w:rsidRDefault="00BC23DD">
      <w:r>
        <w:rPr>
          <w:b/>
        </w:rPr>
        <w:t>Safe access - Safeguards</w:t>
      </w:r>
    </w:p>
    <w:p w14:paraId="7EC92280" w14:textId="77777777" w:rsidR="00672C29" w:rsidRDefault="00BC23DD">
      <w:r>
        <w:t>__________________________________________</w:t>
      </w:r>
    </w:p>
    <w:p w14:paraId="053D97C4" w14:textId="77777777" w:rsidR="00672C29" w:rsidRDefault="00BC23DD">
      <w:pPr>
        <w:pStyle w:val="ListBullet"/>
      </w:pPr>
      <w:r>
        <w:t>☐</w:t>
      </w:r>
      <w:r>
        <w:t xml:space="preserve"> Walking Surfaces - Relentless Housekeeping - Access | Egress free from obstructions, tripping hazards</w:t>
      </w:r>
    </w:p>
    <w:p w14:paraId="26F3F912" w14:textId="77777777" w:rsidR="00672C29" w:rsidRDefault="00BC23DD">
      <w:pPr>
        <w:pStyle w:val="ListBullet"/>
      </w:pPr>
      <w:r>
        <w:t>☐</w:t>
      </w:r>
      <w:r>
        <w:t xml:space="preserve"> Ladders - Relentless Housekeeping - Access | Egress free from obstructions, tripping hazards</w:t>
      </w:r>
    </w:p>
    <w:p w14:paraId="78A6EA39" w14:textId="77777777" w:rsidR="00672C29" w:rsidRDefault="00BC23DD">
      <w:pPr>
        <w:pStyle w:val="ListBullet"/>
      </w:pPr>
      <w:r>
        <w:t>☐</w:t>
      </w:r>
      <w:r>
        <w:t xml:space="preserve"> Protect workers from fall exposure by means of a controlled access point</w:t>
      </w:r>
    </w:p>
    <w:p w14:paraId="36747FDF" w14:textId="77777777" w:rsidR="00672C29" w:rsidRDefault="00BC23DD">
      <w:pPr>
        <w:pStyle w:val="ListBullet"/>
      </w:pPr>
      <w:r>
        <w:lastRenderedPageBreak/>
        <w:t>☐</w:t>
      </w:r>
      <w:r>
        <w:t xml:space="preserve"> MEWP - Review and train per the manufacturer’s instructions</w:t>
      </w:r>
    </w:p>
    <w:p w14:paraId="2E5A6EE5" w14:textId="77777777" w:rsidR="00672C29" w:rsidRDefault="00BC23DD">
      <w:pPr>
        <w:pStyle w:val="ListBullet"/>
      </w:pPr>
      <w:r>
        <w:t>☐</w:t>
      </w:r>
      <w:r>
        <w:t xml:space="preserve"> MEWP - Inspect and maintain elevated work platform</w:t>
      </w:r>
    </w:p>
    <w:p w14:paraId="5E5D1BB6" w14:textId="77777777" w:rsidR="00672C29" w:rsidRDefault="00BC23DD">
      <w:pPr>
        <w:pStyle w:val="ListBullet"/>
      </w:pPr>
      <w:r>
        <w:t>☐</w:t>
      </w:r>
      <w:r>
        <w:t xml:space="preserve"> MEWP - Use per intended design</w:t>
      </w:r>
    </w:p>
    <w:p w14:paraId="34FCEAC3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65C705EA" w14:textId="77777777" w:rsidR="00672C29" w:rsidRDefault="00672C29"/>
    <w:p w14:paraId="1F3AE25D" w14:textId="77777777" w:rsidR="00672C29" w:rsidRDefault="00BC23DD">
      <w:r>
        <w:rPr>
          <w:b/>
        </w:rPr>
        <w:t>Reason for lack of Safe Access</w:t>
      </w:r>
    </w:p>
    <w:p w14:paraId="310AC308" w14:textId="77777777" w:rsidR="00672C29" w:rsidRDefault="00BC23DD">
      <w:r>
        <w:t>__________________________________________</w:t>
      </w:r>
    </w:p>
    <w:p w14:paraId="04E8DB0F" w14:textId="77777777" w:rsidR="00672C29" w:rsidRDefault="00672C29"/>
    <w:p w14:paraId="7428770F" w14:textId="77777777" w:rsidR="00672C29" w:rsidRDefault="00BC23DD">
      <w:r>
        <w:rPr>
          <w:b/>
        </w:rPr>
        <w:t>Hazard(s) Not RecognizedHazard(s) not recognized by employees involved in the task.Example: Dropped object hazard(s) not recognized by the crew.&amp;nbsp;Control(s) Not IdentifiedControl(s) not identified for the recognized hazard(s)Example: The crew did not identify the need for tethers, C.A.Z. (Controlled Access Zone), etc., to protect from recognized dropped object hazards.&amp;nbsp;Control(s) Not ImplementedIdentified control(s) were not implemented.Example: C.A.Z. identified as a control for dropped object haz</w:t>
      </w:r>
      <w:r>
        <w:rPr>
          <w:b/>
        </w:rPr>
        <w:t>ard(s), but not established (implemented).&amp;nbsp;Control(s) Not ExecutedImplemented control(s) were not properly executed.Example: C.A.Z. was established but not enforced (executed).</w:t>
      </w:r>
    </w:p>
    <w:p w14:paraId="4F6C6585" w14:textId="77777777" w:rsidR="00672C29" w:rsidRDefault="00BC23DD">
      <w:r>
        <w:t>☐</w:t>
      </w:r>
      <w:r>
        <w:t xml:space="preserve"> Yes    ☐ No</w:t>
      </w:r>
    </w:p>
    <w:p w14:paraId="0C7F8EE3" w14:textId="77777777" w:rsidR="00672C29" w:rsidRDefault="00BC23DD">
      <w:pPr>
        <w:pStyle w:val="ListBullet"/>
      </w:pPr>
      <w:r>
        <w:t>☐</w:t>
      </w:r>
      <w:r>
        <w:t xml:space="preserve"> Safe access hazard(s) not recognized</w:t>
      </w:r>
    </w:p>
    <w:p w14:paraId="14995FB4" w14:textId="77777777" w:rsidR="00672C29" w:rsidRDefault="00BC23DD">
      <w:pPr>
        <w:pStyle w:val="ListBullet"/>
      </w:pPr>
      <w:r>
        <w:t>☐</w:t>
      </w:r>
      <w:r>
        <w:t xml:space="preserve"> Hazard(s) Not RecognizedHazard(s) not recognized by employees involved in the task.Example: Dropped object hazard(s) not recognized by the crew.</w:t>
      </w:r>
    </w:p>
    <w:p w14:paraId="5AF92992" w14:textId="77777777" w:rsidR="00672C29" w:rsidRDefault="00BC23DD">
      <w:pPr>
        <w:pStyle w:val="ListBullet"/>
      </w:pPr>
      <w:r>
        <w:t>☐</w:t>
      </w:r>
      <w:r>
        <w:t xml:space="preserve"> Safe access control(s) not identified</w:t>
      </w:r>
    </w:p>
    <w:p w14:paraId="23BCB430" w14:textId="77777777" w:rsidR="00672C29" w:rsidRDefault="00BC23DD">
      <w:pPr>
        <w:pStyle w:val="ListBullet"/>
      </w:pPr>
      <w:r>
        <w:t>☐</w:t>
      </w:r>
      <w:r>
        <w:t xml:space="preserve"> Control(s) Not IdentifiedControl(s) not identified for the recognized hazard(s)Example: The crew did not identify the need for tethers, C.A.Z. (Controlled Access Zone), etc., to protect from recognized dropped object hazards.</w:t>
      </w:r>
    </w:p>
    <w:p w14:paraId="1959495E" w14:textId="77777777" w:rsidR="00672C29" w:rsidRDefault="00BC23DD">
      <w:pPr>
        <w:pStyle w:val="ListBullet"/>
      </w:pPr>
      <w:r>
        <w:t>☐</w:t>
      </w:r>
      <w:r>
        <w:t xml:space="preserve"> Safe access control(s) not implemented</w:t>
      </w:r>
    </w:p>
    <w:p w14:paraId="116049E8" w14:textId="77777777" w:rsidR="00672C29" w:rsidRDefault="00BC23DD">
      <w:pPr>
        <w:pStyle w:val="ListBullet"/>
      </w:pPr>
      <w:r>
        <w:t>☐</w:t>
      </w:r>
      <w:r>
        <w:t xml:space="preserve"> Control(s) Not ImplementedIdentified control(s) were not implemented.Example: C.A.Z. identified as a control for dropped object hazard(s), but not established (implemented).</w:t>
      </w:r>
    </w:p>
    <w:p w14:paraId="360009F2" w14:textId="77777777" w:rsidR="00672C29" w:rsidRDefault="00BC23DD">
      <w:pPr>
        <w:pStyle w:val="ListBullet"/>
      </w:pPr>
      <w:r>
        <w:t>☐</w:t>
      </w:r>
      <w:r>
        <w:t xml:space="preserve"> Safe access control(s) not executed</w:t>
      </w:r>
    </w:p>
    <w:p w14:paraId="3A8A5963" w14:textId="77777777" w:rsidR="00672C29" w:rsidRDefault="00BC23DD">
      <w:pPr>
        <w:pStyle w:val="ListBullet"/>
      </w:pPr>
      <w:r>
        <w:t>☐</w:t>
      </w:r>
      <w:r>
        <w:t xml:space="preserve"> Control(s) Not ExecutedImplemented control(s) were not properly executed.Example: C.A.Z. was established but not enforced (executed).</w:t>
      </w:r>
    </w:p>
    <w:p w14:paraId="689407F3" w14:textId="77777777" w:rsidR="00672C29" w:rsidRDefault="00672C29"/>
    <w:p w14:paraId="1201DF14" w14:textId="77777777" w:rsidR="00672C29" w:rsidRDefault="00BC23DD">
      <w:r>
        <w:rPr>
          <w:b/>
        </w:rPr>
        <w:t>What prevented the hazard from being recognized? Select all that apply.</w:t>
      </w:r>
    </w:p>
    <w:p w14:paraId="6CD7C805" w14:textId="77777777" w:rsidR="00672C29" w:rsidRDefault="00BC23DD">
      <w:r>
        <w:t>__________________________________________</w:t>
      </w:r>
    </w:p>
    <w:p w14:paraId="2D216C24" w14:textId="77777777" w:rsidR="00672C29" w:rsidRDefault="00BC23DD">
      <w:pPr>
        <w:pStyle w:val="ListBullet"/>
      </w:pPr>
      <w:r>
        <w:lastRenderedPageBreak/>
        <w:t>☐</w:t>
      </w:r>
      <w:r>
        <w:t xml:space="preserve"> Lack of Knowledge</w:t>
      </w:r>
    </w:p>
    <w:p w14:paraId="763E7286" w14:textId="77777777" w:rsidR="00672C29" w:rsidRDefault="00BC23DD">
      <w:pPr>
        <w:pStyle w:val="ListBullet"/>
      </w:pPr>
      <w:r>
        <w:t>☐</w:t>
      </w:r>
      <w:r>
        <w:t xml:space="preserve"> Lack of Knowledge:&amp;nbsp;The project team members did not have the necessary experience or expertise to identify all potential hazardous energies specific to the task</w:t>
      </w:r>
    </w:p>
    <w:p w14:paraId="54BC6987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5B293AC8" w14:textId="77777777" w:rsidR="00672C29" w:rsidRDefault="00BC23DD">
      <w:pPr>
        <w:pStyle w:val="ListBullet"/>
      </w:pPr>
      <w:r>
        <w:t>☐</w:t>
      </w:r>
      <w:r>
        <w:t xml:space="preserve"> Inadequate training:&amp;nbsp;The team members had not received sufficient training on hazard recognition and/or energy sources, so they were not aware of potential risks.</w:t>
      </w:r>
    </w:p>
    <w:p w14:paraId="57C0E338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1DD9D002" w14:textId="77777777" w:rsidR="00672C29" w:rsidRDefault="00BC23DD">
      <w:pPr>
        <w:pStyle w:val="ListBullet"/>
      </w:pPr>
      <w:r>
        <w:t>☐</w:t>
      </w:r>
      <w:r>
        <w:t xml:space="preserve"> Lack of awareness:&amp;nbsp;The team was not aware of all the potential energy sources present in the new work area.</w:t>
      </w:r>
    </w:p>
    <w:p w14:paraId="480DAF72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501096A2" w14:textId="77777777" w:rsidR="00672C29" w:rsidRDefault="00BC23DD">
      <w:pPr>
        <w:pStyle w:val="ListBullet"/>
      </w:pPr>
      <w:r>
        <w:t>☐</w:t>
      </w:r>
      <w:r>
        <w:t xml:space="preserve"> Insufficient risk assessment:&amp;nbsp;The project team did not conduct a comprehensive risk assessment that included a thorough analysis of potential hazardous energies.</w:t>
      </w:r>
    </w:p>
    <w:p w14:paraId="276FA61C" w14:textId="77777777" w:rsidR="00672C29" w:rsidRDefault="00BC23DD">
      <w:pPr>
        <w:pStyle w:val="ListBullet"/>
      </w:pPr>
      <w:r>
        <w:t>☐</w:t>
      </w:r>
      <w:r>
        <w:t xml:space="preserve"> Rushed planning or inadequate preparation</w:t>
      </w:r>
    </w:p>
    <w:p w14:paraId="0144512C" w14:textId="77777777" w:rsidR="00672C29" w:rsidRDefault="00BC23DD">
      <w:pPr>
        <w:pStyle w:val="ListBullet"/>
      </w:pPr>
      <w:r>
        <w:t>☐</w:t>
      </w:r>
      <w:r>
        <w:t xml:space="preserve"> Rushed planning or inadequate preparation:&amp;nbsp;Due to a rushed project planning phase or lack of attention to detail, the team overlooked hazardous energies during the "Plan the Work" phase.</w:t>
      </w:r>
    </w:p>
    <w:p w14:paraId="34EAC606" w14:textId="77777777" w:rsidR="00672C29" w:rsidRDefault="00BC23DD">
      <w:pPr>
        <w:pStyle w:val="ListBullet"/>
      </w:pPr>
      <w:r>
        <w:t>☐</w:t>
      </w:r>
      <w:r>
        <w:t xml:space="preserve"> Lack of communication</w:t>
      </w:r>
    </w:p>
    <w:p w14:paraId="2DBBA122" w14:textId="77777777" w:rsidR="00672C29" w:rsidRDefault="00BC23DD">
      <w:pPr>
        <w:pStyle w:val="ListBullet"/>
      </w:pPr>
      <w:r>
        <w:t>☐</w:t>
      </w:r>
      <w:r>
        <w:t xml:space="preserve"> Lack of communication:&amp;nbsp;There was poor communication between team members or departments, so information about hazardous energies was not effectively shared.</w:t>
      </w:r>
    </w:p>
    <w:p w14:paraId="1221693D" w14:textId="77777777" w:rsidR="00672C29" w:rsidRDefault="00BC23DD">
      <w:pPr>
        <w:pStyle w:val="ListBullet"/>
      </w:pPr>
      <w:r>
        <w:t>☐</w:t>
      </w:r>
      <w:r>
        <w:t xml:space="preserve"> Inadequate hazard identification process</w:t>
      </w:r>
    </w:p>
    <w:p w14:paraId="26CEF6C2" w14:textId="77777777" w:rsidR="00672C29" w:rsidRDefault="00BC23DD">
      <w:pPr>
        <w:pStyle w:val="ListBullet"/>
      </w:pPr>
      <w:r>
        <w:t>☐</w:t>
      </w:r>
      <w:r>
        <w:t xml:space="preserve"> Inadequate hazard identification process:&amp;nbsp;The project team&amp;lsquo;s hazard/energy recognition process was not detailed enough to identify all potential hazardous energies associated with the task.</w:t>
      </w:r>
    </w:p>
    <w:p w14:paraId="6CDD2509" w14:textId="77777777" w:rsidR="00672C29" w:rsidRDefault="00BC23DD">
      <w:pPr>
        <w:pStyle w:val="ListBullet"/>
      </w:pPr>
      <w:r>
        <w:t>☐</w:t>
      </w:r>
      <w:r>
        <w:t xml:space="preserve"> Unclear responsibilities</w:t>
      </w:r>
    </w:p>
    <w:p w14:paraId="7AE2C76F" w14:textId="77777777" w:rsidR="00672C29" w:rsidRDefault="00BC23DD">
      <w:pPr>
        <w:pStyle w:val="ListBullet"/>
      </w:pPr>
      <w:r>
        <w:t>☐</w:t>
      </w:r>
      <w:r>
        <w:t xml:space="preserve"> Unclear responsibilities:&amp;nbsp;Unclear roles and responsibilities within the team led to hazards/energy not being recognized.</w:t>
      </w:r>
    </w:p>
    <w:p w14:paraId="6909EAFA" w14:textId="77777777" w:rsidR="00672C29" w:rsidRDefault="00BC23DD">
      <w:pPr>
        <w:pStyle w:val="ListBullet"/>
      </w:pPr>
      <w:r>
        <w:t>☐</w:t>
      </w:r>
      <w:r>
        <w:t xml:space="preserve"> Assumptions and biases</w:t>
      </w:r>
    </w:p>
    <w:p w14:paraId="3C886A30" w14:textId="77777777" w:rsidR="00672C29" w:rsidRDefault="00BC23DD">
      <w:pPr>
        <w:pStyle w:val="ListBullet"/>
      </w:pPr>
      <w:r>
        <w:t>☐</w:t>
      </w:r>
      <w:r>
        <w:t xml:space="preserve"> Assumptions and biases:&amp;nbsp;Preconceived notions or assumptions about the task led the team to overlook hazardous energies.</w:t>
      </w:r>
    </w:p>
    <w:p w14:paraId="585E8675" w14:textId="77777777" w:rsidR="00672C29" w:rsidRDefault="00BC23DD">
      <w:pPr>
        <w:pStyle w:val="ListBullet"/>
      </w:pPr>
      <w:r>
        <w:t>☐</w:t>
      </w:r>
      <w:r>
        <w:t xml:space="preserve"> External factors</w:t>
      </w:r>
    </w:p>
    <w:p w14:paraId="3D591A3C" w14:textId="77777777" w:rsidR="00672C29" w:rsidRDefault="00BC23DD">
      <w:pPr>
        <w:pStyle w:val="ListBullet"/>
      </w:pPr>
      <w:r>
        <w:t>☐</w:t>
      </w:r>
      <w:r>
        <w:t xml:space="preserve"> External factors:&amp;nbsp;Factors outside the control of the project team, such as changes in the work environment or unforeseen conditions, introduced hazardous energies that were not recognized.</w:t>
      </w:r>
    </w:p>
    <w:p w14:paraId="1E504092" w14:textId="77777777" w:rsidR="00672C29" w:rsidRDefault="00672C29"/>
    <w:p w14:paraId="07C9F38A" w14:textId="77777777" w:rsidR="00672C29" w:rsidRDefault="00BC23DD">
      <w:r>
        <w:rPr>
          <w:b/>
        </w:rPr>
        <w:t>What prevented a control from being identified? Select all that apply.</w:t>
      </w:r>
    </w:p>
    <w:p w14:paraId="6990A815" w14:textId="77777777" w:rsidR="00672C29" w:rsidRDefault="00BC23DD">
      <w:r>
        <w:t>__________________________________________</w:t>
      </w:r>
    </w:p>
    <w:p w14:paraId="6D8D1B3F" w14:textId="77777777" w:rsidR="00672C29" w:rsidRDefault="00BC23DD">
      <w:pPr>
        <w:pStyle w:val="ListBullet"/>
      </w:pPr>
      <w:r>
        <w:lastRenderedPageBreak/>
        <w:t>☐</w:t>
      </w:r>
      <w:r>
        <w:t xml:space="preserve"> Lack of familiarity with specific high energy hazards</w:t>
      </w:r>
    </w:p>
    <w:p w14:paraId="595B361F" w14:textId="77777777" w:rsidR="00672C29" w:rsidRDefault="00BC23DD">
      <w:pPr>
        <w:pStyle w:val="ListBullet"/>
      </w:pPr>
      <w:r>
        <w:t>☐</w:t>
      </w:r>
      <w:r>
        <w:t xml:space="preserve"> Lack of familiarity with specific high energy hazards: The project team is not familiar with the specific high energy hazards present in the task, i.e. new or unique situation or work process.</w:t>
      </w:r>
    </w:p>
    <w:p w14:paraId="1B383561" w14:textId="77777777" w:rsidR="00672C29" w:rsidRDefault="00BC23DD">
      <w:pPr>
        <w:pStyle w:val="ListBullet"/>
      </w:pPr>
      <w:r>
        <w:t>☐</w:t>
      </w:r>
      <w:r>
        <w:t xml:space="preserve"> Inadequate training on high energy controls</w:t>
      </w:r>
    </w:p>
    <w:p w14:paraId="56649637" w14:textId="77777777" w:rsidR="00672C29" w:rsidRDefault="00BC23DD">
      <w:pPr>
        <w:pStyle w:val="ListBullet"/>
      </w:pPr>
      <w:r>
        <w:t>☐</w:t>
      </w:r>
      <w:r>
        <w:t xml:space="preserve"> Inadequate training on high energy controls: Team members have not received sufficient training on identifying, implementing, and executing high energy controls.</w:t>
      </w:r>
    </w:p>
    <w:p w14:paraId="6BE39CDC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16059ECF" w14:textId="77777777" w:rsidR="00672C29" w:rsidRDefault="00BC23DD">
      <w:pPr>
        <w:pStyle w:val="ListBullet"/>
      </w:pPr>
      <w:r>
        <w:t>☐</w:t>
      </w:r>
      <w:r>
        <w:t xml:space="preserve"> Insufficient risk assessment: The team has not conducted a thorough risk assessment to identify all potential high energy hazards and determine appropriate controls.</w:t>
      </w:r>
    </w:p>
    <w:p w14:paraId="70AA1A7A" w14:textId="77777777" w:rsidR="00672C29" w:rsidRDefault="00BC23DD">
      <w:pPr>
        <w:pStyle w:val="ListBullet"/>
      </w:pPr>
      <w:r>
        <w:t>☐</w:t>
      </w:r>
      <w:r>
        <w:t xml:space="preserve"> Lack of available control options</w:t>
      </w:r>
    </w:p>
    <w:p w14:paraId="48C6ABC3" w14:textId="77777777" w:rsidR="00672C29" w:rsidRDefault="00BC23DD">
      <w:pPr>
        <w:pStyle w:val="ListBullet"/>
      </w:pPr>
      <w:r>
        <w:t>☐</w:t>
      </w:r>
      <w:r>
        <w:t xml:space="preserve"> Lack of available control options: The team struggles to find suitable control measures for mitigating the identified high energy hazards, leading to delays or inadequate solutions.</w:t>
      </w:r>
    </w:p>
    <w:p w14:paraId="08B831FB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1D62315E" w14:textId="77777777" w:rsidR="00672C29" w:rsidRDefault="00BC23DD">
      <w:pPr>
        <w:pStyle w:val="ListBullet"/>
      </w:pPr>
      <w:r>
        <w:t>☐</w:t>
      </w:r>
      <w:r>
        <w:t xml:space="preserve"> Resource constraints: Limited budget or access to equipment prevented the implementation of high energy controls</w:t>
      </w:r>
    </w:p>
    <w:p w14:paraId="5B0CAC0D" w14:textId="77777777" w:rsidR="00672C29" w:rsidRDefault="00BC23DD">
      <w:pPr>
        <w:pStyle w:val="ListBullet"/>
      </w:pPr>
      <w:r>
        <w:t>☐</w:t>
      </w:r>
      <w:r>
        <w:t xml:space="preserve"> Time constraints</w:t>
      </w:r>
    </w:p>
    <w:p w14:paraId="103164D0" w14:textId="77777777" w:rsidR="00672C29" w:rsidRDefault="00BC23DD">
      <w:pPr>
        <w:pStyle w:val="ListBullet"/>
      </w:pPr>
      <w:r>
        <w:t>☐</w:t>
      </w:r>
      <w:r>
        <w:t xml:space="preserve"> Time constraints: Project deadlines and tight schedules pressure the team to overlook or rush the identification of high energy controls.</w:t>
      </w:r>
    </w:p>
    <w:p w14:paraId="51F53D3A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483AC6B7" w14:textId="77777777" w:rsidR="00672C29" w:rsidRDefault="00BC23DD">
      <w:pPr>
        <w:pStyle w:val="ListBullet"/>
      </w:pPr>
      <w:r>
        <w:t>☐</w:t>
      </w:r>
      <w:r>
        <w:t xml:space="preserve"> Risk Tolerance: The team has dealt with similar high energy hazards in the past without incident and assumed the risks are manageable without additional controls.</w:t>
      </w:r>
    </w:p>
    <w:p w14:paraId="11E642DC" w14:textId="77777777" w:rsidR="00672C29" w:rsidRDefault="00BC23DD">
      <w:pPr>
        <w:pStyle w:val="ListBullet"/>
      </w:pPr>
      <w:r>
        <w:t>☐</w:t>
      </w:r>
      <w:r>
        <w:t xml:space="preserve"> Emphasis on production</w:t>
      </w:r>
    </w:p>
    <w:p w14:paraId="499FA65F" w14:textId="77777777" w:rsidR="00672C29" w:rsidRDefault="00BC23DD">
      <w:pPr>
        <w:pStyle w:val="ListBullet"/>
      </w:pPr>
      <w:r>
        <w:t>☐</w:t>
      </w:r>
      <w:r>
        <w:t xml:space="preserve"> Emphasis on production: A focus on productivity and meeting targets led to neglecting the thorough identification of high energy controls.</w:t>
      </w:r>
    </w:p>
    <w:p w14:paraId="0CBE6A0C" w14:textId="77777777" w:rsidR="00672C29" w:rsidRDefault="00BC23DD">
      <w:pPr>
        <w:pStyle w:val="ListBullet"/>
      </w:pPr>
      <w:r>
        <w:t>☐</w:t>
      </w:r>
      <w:r>
        <w:t xml:space="preserve"> Lack of communication and collaboration</w:t>
      </w:r>
    </w:p>
    <w:p w14:paraId="7FF71889" w14:textId="77777777" w:rsidR="00672C29" w:rsidRDefault="00BC23DD">
      <w:pPr>
        <w:pStyle w:val="ListBullet"/>
      </w:pPr>
      <w:r>
        <w:t>☐</w:t>
      </w:r>
      <w:r>
        <w:t xml:space="preserve"> Lack of communication and collaboration: Team members did not communicate effectively, critical information about high energy hazards and controls were missed.</w:t>
      </w:r>
    </w:p>
    <w:p w14:paraId="4575393A" w14:textId="77777777" w:rsidR="00672C29" w:rsidRDefault="00BC23DD">
      <w:pPr>
        <w:pStyle w:val="ListBullet"/>
      </w:pPr>
      <w:r>
        <w:t>☐</w:t>
      </w:r>
      <w:r>
        <w:t xml:space="preserve"> Failure to learn from past incidents</w:t>
      </w:r>
    </w:p>
    <w:p w14:paraId="3D2150D8" w14:textId="77777777" w:rsidR="00672C29" w:rsidRDefault="00BC23DD">
      <w:pPr>
        <w:pStyle w:val="ListBullet"/>
      </w:pPr>
      <w:r>
        <w:t>☐</w:t>
      </w:r>
      <w:r>
        <w:t xml:space="preserve"> Failure to learn from past incidents: The team did not learn from previous incidents involving similar high energy hazards, leading to repeated oversights in control identification.</w:t>
      </w:r>
    </w:p>
    <w:p w14:paraId="42274217" w14:textId="77777777" w:rsidR="00672C29" w:rsidRDefault="00BC23DD">
      <w:pPr>
        <w:pStyle w:val="ListBullet"/>
      </w:pPr>
      <w:r>
        <w:t>☐</w:t>
      </w:r>
      <w:r>
        <w:t xml:space="preserve"> Complexity of the construction task</w:t>
      </w:r>
    </w:p>
    <w:p w14:paraId="771F3B1A" w14:textId="77777777" w:rsidR="00672C29" w:rsidRDefault="00BC23DD">
      <w:pPr>
        <w:pStyle w:val="ListBullet"/>
      </w:pPr>
      <w:r>
        <w:t>☐</w:t>
      </w:r>
      <w:r>
        <w:t xml:space="preserve"> Complexity of the construction task: Highly complex task with multiple high energy hazards, made it challenging for the team to identify and implement appropriate controls for each hazard.</w:t>
      </w:r>
    </w:p>
    <w:p w14:paraId="042B50FB" w14:textId="77777777" w:rsidR="00672C29" w:rsidRDefault="00672C29"/>
    <w:p w14:paraId="0CCE5C78" w14:textId="77777777" w:rsidR="00672C29" w:rsidRDefault="00BC23DD">
      <w:r>
        <w:rPr>
          <w:b/>
        </w:rPr>
        <w:t>What prevented the control from being implemented? Select all that apply.</w:t>
      </w:r>
    </w:p>
    <w:p w14:paraId="63BE0C4F" w14:textId="77777777" w:rsidR="00672C29" w:rsidRDefault="00BC23DD">
      <w:r>
        <w:lastRenderedPageBreak/>
        <w:t>__________________________________________</w:t>
      </w:r>
    </w:p>
    <w:p w14:paraId="0CEB0CB1" w14:textId="77777777" w:rsidR="00672C29" w:rsidRDefault="00BC23DD">
      <w:pPr>
        <w:pStyle w:val="ListBullet"/>
      </w:pPr>
      <w:r>
        <w:t>☐</w:t>
      </w:r>
      <w:r>
        <w:t xml:space="preserve"> Cost considerations</w:t>
      </w:r>
    </w:p>
    <w:p w14:paraId="30529B8C" w14:textId="77777777" w:rsidR="00672C29" w:rsidRDefault="00BC23DD">
      <w:pPr>
        <w:pStyle w:val="ListBullet"/>
      </w:pPr>
      <w:r>
        <w:t>☐</w:t>
      </w:r>
      <w:r>
        <w:t xml:space="preserve"> Cost considerations: High energy controls are expensive to acquire and install, and the project team prioritized cost savings over worker safety.</w:t>
      </w:r>
    </w:p>
    <w:p w14:paraId="6C261B01" w14:textId="77777777" w:rsidR="00672C29" w:rsidRDefault="00BC23DD">
      <w:pPr>
        <w:pStyle w:val="ListBullet"/>
      </w:pPr>
      <w:r>
        <w:t>☐</w:t>
      </w:r>
      <w:r>
        <w:t xml:space="preserve"> Lack of understanding or awareness</w:t>
      </w:r>
    </w:p>
    <w:p w14:paraId="0CE6EAB4" w14:textId="77777777" w:rsidR="00672C29" w:rsidRDefault="00BC23DD">
      <w:pPr>
        <w:pStyle w:val="ListBullet"/>
      </w:pPr>
      <w:r>
        <w:t>☐</w:t>
      </w:r>
      <w:r>
        <w:t xml:space="preserve"> Lack of understanding or awareness: The team did not fully comprehend the severity of the hazard or the potential consequences of not implementing the high energy controls.</w:t>
      </w:r>
    </w:p>
    <w:p w14:paraId="11C6C041" w14:textId="77777777" w:rsidR="00672C29" w:rsidRDefault="00BC23DD">
      <w:pPr>
        <w:pStyle w:val="ListBullet"/>
      </w:pPr>
      <w:r>
        <w:t>☐</w:t>
      </w:r>
      <w:r>
        <w:t xml:space="preserve"> Resistance to change</w:t>
      </w:r>
    </w:p>
    <w:p w14:paraId="10CA2E52" w14:textId="77777777" w:rsidR="00672C29" w:rsidRDefault="00BC23DD">
      <w:pPr>
        <w:pStyle w:val="ListBullet"/>
      </w:pPr>
      <w:r>
        <w:t>☐</w:t>
      </w:r>
      <w:r>
        <w:t xml:space="preserve"> Resistance to change: Introduction of controls or procedures was met with resistance from workers or management who prefer familiar practices.</w:t>
      </w:r>
    </w:p>
    <w:p w14:paraId="375FB5D0" w14:textId="77777777" w:rsidR="00672C29" w:rsidRDefault="00BC23DD">
      <w:pPr>
        <w:pStyle w:val="ListBullet"/>
      </w:pPr>
      <w:r>
        <w:t>☐</w:t>
      </w:r>
      <w:r>
        <w:t xml:space="preserve"> Inadequate planning</w:t>
      </w:r>
    </w:p>
    <w:p w14:paraId="6DCEC4FA" w14:textId="77777777" w:rsidR="00672C29" w:rsidRDefault="00BC23DD">
      <w:pPr>
        <w:pStyle w:val="ListBullet"/>
      </w:pPr>
      <w:r>
        <w:t>☐</w:t>
      </w:r>
      <w:r>
        <w:t xml:space="preserve"> Inadequate planning: The team identified the need for high energy control but failed to develop a proper plan for their implementation.</w:t>
      </w:r>
    </w:p>
    <w:p w14:paraId="3067918C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104782E7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resources, such as equipment or skilled personnel, to implement the high energy controls effectively.</w:t>
      </w:r>
    </w:p>
    <w:p w14:paraId="22757FA2" w14:textId="77777777" w:rsidR="00672C29" w:rsidRDefault="00BC23DD">
      <w:pPr>
        <w:pStyle w:val="ListBullet"/>
      </w:pPr>
      <w:r>
        <w:t>☐</w:t>
      </w:r>
      <w:r>
        <w:t xml:space="preserve"> Time constraints</w:t>
      </w:r>
    </w:p>
    <w:p w14:paraId="10AE27AC" w14:textId="77777777" w:rsidR="00672C29" w:rsidRDefault="00BC23DD">
      <w:pPr>
        <w:pStyle w:val="ListBullet"/>
      </w:pPr>
      <w:r>
        <w:t>☐</w:t>
      </w:r>
      <w:r>
        <w:t xml:space="preserve"> Time constraints: Project timelines or deadlines did not allow for implementing high energy controls properly.</w:t>
      </w:r>
    </w:p>
    <w:p w14:paraId="04349F58" w14:textId="77777777" w:rsidR="00672C29" w:rsidRDefault="00BC23DD">
      <w:pPr>
        <w:pStyle w:val="ListBullet"/>
      </w:pPr>
      <w:r>
        <w:t>☐</w:t>
      </w:r>
      <w:r>
        <w:t xml:space="preserve"> Lack of leadership support</w:t>
      </w:r>
    </w:p>
    <w:p w14:paraId="71D1ACBC" w14:textId="77777777" w:rsidR="00672C29" w:rsidRDefault="00BC23DD">
      <w:pPr>
        <w:pStyle w:val="ListBullet"/>
      </w:pPr>
      <w:r>
        <w:t>☐</w:t>
      </w:r>
      <w:r>
        <w:t xml:space="preserve"> Lack of leadership support: The absence of leadership support in prioritizing control implementation made it challenging for the team to effectively implement the controls.</w:t>
      </w:r>
    </w:p>
    <w:p w14:paraId="13DCAA3A" w14:textId="77777777" w:rsidR="00672C29" w:rsidRDefault="00BC23DD">
      <w:pPr>
        <w:pStyle w:val="ListBullet"/>
      </w:pPr>
      <w:r>
        <w:t>☐</w:t>
      </w:r>
      <w:r>
        <w:t xml:space="preserve"> Perceived inconvenience</w:t>
      </w:r>
    </w:p>
    <w:p w14:paraId="137B255A" w14:textId="77777777" w:rsidR="00672C29" w:rsidRDefault="00BC23DD">
      <w:pPr>
        <w:pStyle w:val="ListBullet"/>
      </w:pPr>
      <w:r>
        <w:t>☐</w:t>
      </w:r>
      <w:r>
        <w:t xml:space="preserve"> Perceived inconvenience: Workers considered the high energy controls as inconvenient or cumbersome, leading to resistance in their implementation.</w:t>
      </w:r>
    </w:p>
    <w:p w14:paraId="76549C99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27088E8C" w14:textId="77777777" w:rsidR="00672C29" w:rsidRDefault="00BC23DD">
      <w:pPr>
        <w:pStyle w:val="ListBullet"/>
      </w:pPr>
      <w:r>
        <w:t>☐</w:t>
      </w:r>
      <w:r>
        <w:t xml:space="preserve"> Risk Tolerance: The project team believes that the hazard is manageable without additional controls or that accidents are unlikely to happen.</w:t>
      </w:r>
    </w:p>
    <w:p w14:paraId="0E51592B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61D684F6" w14:textId="77777777" w:rsidR="00672C29" w:rsidRDefault="00BC23DD">
      <w:pPr>
        <w:pStyle w:val="ListBullet"/>
      </w:pPr>
      <w:r>
        <w:t>☐</w:t>
      </w:r>
      <w:r>
        <w:t xml:space="preserve"> Inadequate training: Workers lack the necessary training on how to use or maintain the high energy controls effectively.</w:t>
      </w:r>
    </w:p>
    <w:p w14:paraId="7DB7B000" w14:textId="77777777" w:rsidR="00672C29" w:rsidRDefault="00BC23DD">
      <w:pPr>
        <w:pStyle w:val="ListBullet"/>
      </w:pPr>
      <w:r>
        <w:t>☐</w:t>
      </w:r>
      <w:r>
        <w:t xml:space="preserve"> Miscommunication or misinterpretation</w:t>
      </w:r>
    </w:p>
    <w:p w14:paraId="0AE7D9A7" w14:textId="77777777" w:rsidR="00672C29" w:rsidRDefault="00BC23DD">
      <w:pPr>
        <w:pStyle w:val="ListBullet"/>
      </w:pPr>
      <w:r>
        <w:t>☐</w:t>
      </w:r>
      <w:r>
        <w:t xml:space="preserve"> Miscommunication or misinterpretation: Instructions or guidelines for implementing the controls have not been communicated clearly or were misunderstood by the team.</w:t>
      </w:r>
    </w:p>
    <w:p w14:paraId="7B9593A3" w14:textId="77777777" w:rsidR="00672C29" w:rsidRDefault="00672C29"/>
    <w:p w14:paraId="344DC85B" w14:textId="77777777" w:rsidR="00672C29" w:rsidRDefault="00BC23DD">
      <w:r>
        <w:rPr>
          <w:b/>
        </w:rPr>
        <w:t>What prevented the control from being executed? Select all that apply.</w:t>
      </w:r>
    </w:p>
    <w:p w14:paraId="270C1384" w14:textId="77777777" w:rsidR="00672C29" w:rsidRDefault="00BC23DD">
      <w:r>
        <w:t>__________________________________________</w:t>
      </w:r>
    </w:p>
    <w:p w14:paraId="15557B3C" w14:textId="77777777" w:rsidR="00672C29" w:rsidRDefault="00BC23DD">
      <w:pPr>
        <w:pStyle w:val="ListBullet"/>
      </w:pPr>
      <w:r>
        <w:lastRenderedPageBreak/>
        <w:t>☐</w:t>
      </w:r>
      <w:r>
        <w:t xml:space="preserve"> Inadequate training</w:t>
      </w:r>
    </w:p>
    <w:p w14:paraId="0B655CD4" w14:textId="77777777" w:rsidR="00672C29" w:rsidRDefault="00BC23DD">
      <w:pPr>
        <w:pStyle w:val="ListBullet"/>
      </w:pPr>
      <w:r>
        <w:t>☐</w:t>
      </w:r>
      <w:r>
        <w:t xml:space="preserve"> Inadequate training: The team have not received sufficient training on how to use the high energy control properly</w:t>
      </w:r>
    </w:p>
    <w:p w14:paraId="4AA6F50D" w14:textId="77777777" w:rsidR="00672C29" w:rsidRDefault="00BC23DD">
      <w:pPr>
        <w:pStyle w:val="ListBullet"/>
      </w:pPr>
      <w:r>
        <w:t>☐</w:t>
      </w:r>
      <w:r>
        <w:t xml:space="preserve"> Lack of supervision</w:t>
      </w:r>
    </w:p>
    <w:p w14:paraId="0213CADE" w14:textId="77777777" w:rsidR="00672C29" w:rsidRDefault="00BC23DD">
      <w:pPr>
        <w:pStyle w:val="ListBullet"/>
      </w:pPr>
      <w:r>
        <w:t>☐</w:t>
      </w:r>
      <w:r>
        <w:t xml:space="preserve"> Lack of supervision: Lacking supervision, workers did not follow the correct procedures for using the high energy control.</w:t>
      </w:r>
    </w:p>
    <w:p w14:paraId="4C5A63A4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42AD5EE0" w14:textId="77777777" w:rsidR="00672C29" w:rsidRDefault="00BC23DD">
      <w:pPr>
        <w:pStyle w:val="ListBullet"/>
      </w:pPr>
      <w:r>
        <w:t>☐</w:t>
      </w:r>
      <w:r>
        <w:t xml:space="preserve"> Risk Tolerance: Workers became complacent over time and deviated from established procedures</w:t>
      </w:r>
    </w:p>
    <w:p w14:paraId="101D8F1F" w14:textId="77777777" w:rsidR="00672C29" w:rsidRDefault="00BC23DD">
      <w:pPr>
        <w:pStyle w:val="ListBullet"/>
      </w:pPr>
      <w:r>
        <w:t>☐</w:t>
      </w:r>
      <w:r>
        <w:t xml:space="preserve"> Lack of accountability</w:t>
      </w:r>
    </w:p>
    <w:p w14:paraId="59084046" w14:textId="77777777" w:rsidR="00672C29" w:rsidRDefault="00BC23DD">
      <w:pPr>
        <w:pStyle w:val="ListBullet"/>
      </w:pPr>
      <w:r>
        <w:t>☐</w:t>
      </w:r>
      <w:r>
        <w:t xml:space="preserve"> Lack of accountability: No consequences for non-compliance with high energy control procedures</w:t>
      </w:r>
    </w:p>
    <w:p w14:paraId="2C96971F" w14:textId="77777777" w:rsidR="00672C29" w:rsidRDefault="00BC23DD">
      <w:pPr>
        <w:pStyle w:val="ListBullet"/>
      </w:pPr>
      <w:r>
        <w:t>☐</w:t>
      </w:r>
      <w:r>
        <w:t xml:space="preserve"> Failure to maintain equipment</w:t>
      </w:r>
    </w:p>
    <w:p w14:paraId="28304400" w14:textId="77777777" w:rsidR="00672C29" w:rsidRDefault="00BC23DD">
      <w:pPr>
        <w:pStyle w:val="ListBullet"/>
      </w:pPr>
      <w:r>
        <w:t>☐</w:t>
      </w:r>
      <w:r>
        <w:t xml:space="preserve"> Failure to maintain equipment: Lack of regular maintenance and/or inspections of the high energy control led to malfunction and/or reduced effectiveness.</w:t>
      </w:r>
    </w:p>
    <w:p w14:paraId="5EAD6F44" w14:textId="77777777" w:rsidR="00672C29" w:rsidRDefault="00BC23DD">
      <w:pPr>
        <w:pStyle w:val="ListBullet"/>
      </w:pPr>
      <w:r>
        <w:t>☐</w:t>
      </w:r>
      <w:r>
        <w:t xml:space="preserve"> Miscommunication or misunderstandings</w:t>
      </w:r>
    </w:p>
    <w:p w14:paraId="3E92778B" w14:textId="77777777" w:rsidR="00672C29" w:rsidRDefault="00BC23DD">
      <w:pPr>
        <w:pStyle w:val="ListBullet"/>
      </w:pPr>
      <w:r>
        <w:t>☐</w:t>
      </w:r>
      <w:r>
        <w:t xml:space="preserve"> Miscommunication or misunderstandings: Poor communication between team members resulted in misunderstandings about how to execute the high energy control.</w:t>
      </w:r>
    </w:p>
    <w:p w14:paraId="1400E24B" w14:textId="77777777" w:rsidR="00672C29" w:rsidRDefault="00BC23DD">
      <w:pPr>
        <w:pStyle w:val="ListBullet"/>
      </w:pPr>
      <w:r>
        <w:t>☐</w:t>
      </w:r>
      <w:r>
        <w:t xml:space="preserve"> Production pressures</w:t>
      </w:r>
    </w:p>
    <w:p w14:paraId="00F62613" w14:textId="77777777" w:rsidR="00672C29" w:rsidRDefault="00BC23DD">
      <w:pPr>
        <w:pStyle w:val="ListBullet"/>
      </w:pPr>
      <w:r>
        <w:t>☐</w:t>
      </w:r>
      <w:r>
        <w:t xml:space="preserve"> Production pressures: Workers prioritized production over control execution, due to tight project schedule or deadlines, leading to incomplete execution of the high energy control.</w:t>
      </w:r>
    </w:p>
    <w:p w14:paraId="7E1F5DAC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14598739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 to ensure high energy control execution.</w:t>
      </w:r>
    </w:p>
    <w:p w14:paraId="49A55EC3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68313C80" w14:textId="77777777" w:rsidR="00672C29" w:rsidRDefault="00BC23DD">
      <w:pPr>
        <w:pStyle w:val="ListBullet"/>
      </w:pPr>
      <w:r>
        <w:t>☐</w:t>
      </w:r>
      <w:r>
        <w:t xml:space="preserve"> Lack of awareness: Workers did understand the importance of high energy control or the potential consequences of not executing it effectively.</w:t>
      </w:r>
    </w:p>
    <w:p w14:paraId="43EAD64A" w14:textId="77777777" w:rsidR="00672C29" w:rsidRDefault="00BC23DD">
      <w:pPr>
        <w:pStyle w:val="ListBullet"/>
      </w:pPr>
      <w:r>
        <w:t>☐</w:t>
      </w:r>
      <w:r>
        <w:t xml:space="preserve"> Worker fatigue</w:t>
      </w:r>
    </w:p>
    <w:p w14:paraId="232B9BEB" w14:textId="77777777" w:rsidR="00672C29" w:rsidRDefault="00BC23DD">
      <w:pPr>
        <w:pStyle w:val="ListBullet"/>
      </w:pPr>
      <w:r>
        <w:t>☐</w:t>
      </w:r>
      <w:r>
        <w:t xml:space="preserve"> Worker fatigue: Fatigued workers were not alert or attentive when executing high energy controls.</w:t>
      </w:r>
    </w:p>
    <w:p w14:paraId="5B094157" w14:textId="77777777" w:rsidR="00672C29" w:rsidRDefault="00BC23DD">
      <w:pPr>
        <w:pStyle w:val="ListBullet"/>
      </w:pPr>
      <w:r>
        <w:t>☐</w:t>
      </w:r>
      <w:r>
        <w:t xml:space="preserve"> Competing priorities</w:t>
      </w:r>
    </w:p>
    <w:p w14:paraId="0D1C7E93" w14:textId="77777777" w:rsidR="00672C29" w:rsidRDefault="00BC23DD">
      <w:pPr>
        <w:pStyle w:val="ListBullet"/>
      </w:pPr>
      <w:r>
        <w:t>☐</w:t>
      </w:r>
      <w:r>
        <w:t xml:space="preserve"> Competing priorities: Other tasks or issues diverted the team&amp;rsquo;s attention away from executing the high energy control.</w:t>
      </w:r>
    </w:p>
    <w:p w14:paraId="19308A52" w14:textId="77777777" w:rsidR="00672C29" w:rsidRDefault="00672C29"/>
    <w:p w14:paraId="7637391D" w14:textId="77777777" w:rsidR="00672C29" w:rsidRDefault="00BC23DD">
      <w:r>
        <w:rPr>
          <w:b/>
        </w:rPr>
        <w:t>Fall prevention measures adequate?</w:t>
      </w:r>
    </w:p>
    <w:p w14:paraId="3F96F8C2" w14:textId="77777777" w:rsidR="00672C29" w:rsidRDefault="00672C29"/>
    <w:p w14:paraId="1DD2019F" w14:textId="77777777" w:rsidR="00672C29" w:rsidRDefault="00BC23DD">
      <w:r>
        <w:rPr>
          <w:b/>
        </w:rPr>
        <w:lastRenderedPageBreak/>
        <w:t>Guard rails &amp;ndash;Top rails at 42&amp;rdquo;Mid-rails at 21&amp;rdquo;Wire rope &amp;lt; 3&amp;rdquo; deflectionCapable of withstanding 200lbs. of forceHole Coverings 2&amp;rdquo; - 24&amp;rdquo;-Standard guardrail system; orProtected materials cannot fall to levels belowSecured to prevent displacementCapable of supporting 2X max. intended loadHigh Visible Marking of &amp;ldquo;HOLE&amp;rdquo; or &amp;ldquo;COVER&amp;rdquo;Cal/OSHA - requires hole covers to bear a</w:t>
      </w:r>
      <w:r>
        <w:rPr>
          <w:b/>
        </w:rPr>
        <w:br/>
        <w:t>pressure sensitized, painted, or stenciled sign with legible letters not less</w:t>
      </w:r>
      <w:r>
        <w:rPr>
          <w:b/>
        </w:rPr>
        <w:br/>
      </w:r>
      <w:r>
        <w:rPr>
          <w:b/>
        </w:rPr>
        <w:t>than one inch high, stating: &amp;ldquo;Opening--Do Not Remove.&amp;rdquo;Holes or Openings &amp;gt; 24&amp;rdquo; -Guardrail system for holes |openings &amp;gt; greater</w:t>
      </w:r>
      <w:r>
        <w:rPr>
          <w:b/>
        </w:rPr>
        <w:br/>
        <w:t>than 24&amp;rdquo; wide.Vertical supports max. 8&amp;rsquo; apart with top rail,</w:t>
      </w:r>
      <w:r>
        <w:rPr>
          <w:b/>
        </w:rPr>
        <w:br/>
        <w:t>midrail, and toe boards.Controlled Access Zones (C.A.Z.) &amp;ndash;Installed min. 6&amp;rsquo; back from edge of deck | floor</w:t>
      </w:r>
      <w:r>
        <w:rPr>
          <w:b/>
        </w:rPr>
        <w:br/>
        <w:t>| wall opening.100% Fall protection required when employees</w:t>
      </w:r>
      <w:r>
        <w:rPr>
          <w:b/>
        </w:rPr>
        <w:br/>
        <w:t>cross flaggingEmployees trained on fall protection procedures</w:t>
      </w:r>
    </w:p>
    <w:p w14:paraId="1C94EDC1" w14:textId="77777777" w:rsidR="00672C29" w:rsidRDefault="00BC23DD">
      <w:r>
        <w:t>☐</w:t>
      </w:r>
      <w:r>
        <w:t xml:space="preserve"> Yes    ☐ No</w:t>
      </w:r>
    </w:p>
    <w:p w14:paraId="1871D969" w14:textId="77777777" w:rsidR="00672C29" w:rsidRDefault="00BC23DD">
      <w:pPr>
        <w:pStyle w:val="ListBullet"/>
      </w:pPr>
      <w:r>
        <w:t>☐</w:t>
      </w:r>
      <w:r>
        <w:t xml:space="preserve"> Yes</w:t>
      </w:r>
    </w:p>
    <w:p w14:paraId="62AE51E1" w14:textId="77777777" w:rsidR="00672C29" w:rsidRDefault="00BC23DD">
      <w:pPr>
        <w:pStyle w:val="ListBullet"/>
      </w:pPr>
      <w:r>
        <w:t>☐</w:t>
      </w:r>
      <w:r>
        <w:t xml:space="preserve"> No</w:t>
      </w:r>
    </w:p>
    <w:p w14:paraId="5488228B" w14:textId="77777777" w:rsidR="00672C29" w:rsidRDefault="00BC23DD">
      <w:pPr>
        <w:pStyle w:val="ListBullet"/>
      </w:pPr>
      <w:r>
        <w:t>☐</w:t>
      </w:r>
      <w:r>
        <w:t xml:space="preserve"> Not Applicable</w:t>
      </w:r>
    </w:p>
    <w:p w14:paraId="05A2075D" w14:textId="77777777" w:rsidR="00672C29" w:rsidRDefault="00672C29"/>
    <w:p w14:paraId="34013E99" w14:textId="77777777" w:rsidR="00672C29" w:rsidRDefault="00BC23DD">
      <w:r>
        <w:rPr>
          <w:b/>
        </w:rPr>
        <w:t>Fall Prevention - Direct Controls</w:t>
      </w:r>
    </w:p>
    <w:p w14:paraId="2ECB35D2" w14:textId="77777777" w:rsidR="00672C29" w:rsidRDefault="00BC23DD">
      <w:r>
        <w:t>__________________________________________</w:t>
      </w:r>
    </w:p>
    <w:p w14:paraId="44DC82A5" w14:textId="77777777" w:rsidR="00672C29" w:rsidRDefault="00BC23DD">
      <w:pPr>
        <w:pStyle w:val="ListBullet"/>
      </w:pPr>
      <w:r>
        <w:t>☐</w:t>
      </w:r>
      <w:r>
        <w:t xml:space="preserve"> Install Top rails at 42”</w:t>
      </w:r>
    </w:p>
    <w:p w14:paraId="5A8CC71C" w14:textId="77777777" w:rsidR="00672C29" w:rsidRDefault="00BC23DD">
      <w:pPr>
        <w:pStyle w:val="ListBullet"/>
      </w:pPr>
      <w:r>
        <w:t>☐</w:t>
      </w:r>
      <w:r>
        <w:t xml:space="preserve"> Install Mid-rails at 21”</w:t>
      </w:r>
    </w:p>
    <w:p w14:paraId="65BF6ED6" w14:textId="77777777" w:rsidR="00672C29" w:rsidRDefault="00BC23DD">
      <w:pPr>
        <w:pStyle w:val="ListBullet"/>
      </w:pPr>
      <w:r>
        <w:t>☐</w:t>
      </w:r>
      <w:r>
        <w:t xml:space="preserve"> Tension Wire rope &lt; 3” deflection</w:t>
      </w:r>
    </w:p>
    <w:p w14:paraId="7C0BF6A2" w14:textId="77777777" w:rsidR="00672C29" w:rsidRDefault="00BC23DD">
      <w:pPr>
        <w:pStyle w:val="ListBullet"/>
      </w:pPr>
      <w:r>
        <w:t>☐</w:t>
      </w:r>
      <w:r>
        <w:t xml:space="preserve"> Install guard rail system capable of withstanding 200lbs. of force</w:t>
      </w:r>
    </w:p>
    <w:p w14:paraId="72019E75" w14:textId="77777777" w:rsidR="00672C29" w:rsidRDefault="00BC23DD">
      <w:pPr>
        <w:pStyle w:val="ListBullet"/>
      </w:pPr>
      <w:r>
        <w:t>☐</w:t>
      </w:r>
      <w:r>
        <w:t xml:space="preserve"> Install rated hole covering or standard guardrail system to protect openings larger than 2"</w:t>
      </w:r>
    </w:p>
    <w:p w14:paraId="4328E737" w14:textId="77777777" w:rsidR="00672C29" w:rsidRDefault="00BC23DD">
      <w:pPr>
        <w:pStyle w:val="ListBullet"/>
      </w:pPr>
      <w:r>
        <w:t>☐</w:t>
      </w:r>
      <w:r>
        <w:t xml:space="preserve"> Ensure hole coverings are secured to prevent displacement</w:t>
      </w:r>
    </w:p>
    <w:p w14:paraId="133AF470" w14:textId="77777777" w:rsidR="00672C29" w:rsidRDefault="00BC23DD">
      <w:pPr>
        <w:pStyle w:val="ListBullet"/>
      </w:pPr>
      <w:r>
        <w:t>☐</w:t>
      </w:r>
      <w:r>
        <w:t xml:space="preserve"> Replace hole covering with one capable of supporting 2X max. intended load</w:t>
      </w:r>
    </w:p>
    <w:p w14:paraId="57C01CCA" w14:textId="77777777" w:rsidR="00672C29" w:rsidRDefault="00BC23DD">
      <w:pPr>
        <w:pStyle w:val="ListBullet"/>
      </w:pPr>
      <w:r>
        <w:t>☐</w:t>
      </w:r>
      <w:r>
        <w:t xml:space="preserve"> Install guardrail system for holes |openings &gt; greater than 24” wide.</w:t>
      </w:r>
    </w:p>
    <w:p w14:paraId="001D62C1" w14:textId="77777777" w:rsidR="00672C29" w:rsidRDefault="00BC23DD">
      <w:pPr>
        <w:pStyle w:val="ListBullet"/>
      </w:pPr>
      <w:r>
        <w:t>☐</w:t>
      </w:r>
      <w:r>
        <w:t xml:space="preserve"> Ensure vertical supports max. 8’ apart with top rail, midrail, and toe boards.</w:t>
      </w:r>
    </w:p>
    <w:p w14:paraId="026232C6" w14:textId="77777777" w:rsidR="00672C29" w:rsidRDefault="00BC23DD">
      <w:pPr>
        <w:pStyle w:val="ListBullet"/>
      </w:pPr>
      <w:r>
        <w:t>☐</w:t>
      </w:r>
      <w:r>
        <w:t xml:space="preserve"> Ensure 100% Fall protection required when employees cross flagging</w:t>
      </w:r>
    </w:p>
    <w:p w14:paraId="0C42934D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7119A9C1" w14:textId="77777777" w:rsidR="00672C29" w:rsidRDefault="00672C29"/>
    <w:p w14:paraId="0092454B" w14:textId="77777777" w:rsidR="00672C29" w:rsidRDefault="00BC23DD">
      <w:r>
        <w:rPr>
          <w:b/>
        </w:rPr>
        <w:t>Fall Prevention - Safeguards</w:t>
      </w:r>
    </w:p>
    <w:p w14:paraId="067906F8" w14:textId="77777777" w:rsidR="00672C29" w:rsidRDefault="00BC23DD">
      <w:r>
        <w:lastRenderedPageBreak/>
        <w:t>__________________________________________</w:t>
      </w:r>
    </w:p>
    <w:p w14:paraId="6C0D1ED3" w14:textId="77777777" w:rsidR="00672C29" w:rsidRDefault="00BC23DD">
      <w:pPr>
        <w:pStyle w:val="ListBullet"/>
      </w:pPr>
      <w:r>
        <w:t>☐</w:t>
      </w:r>
      <w:r>
        <w:t xml:space="preserve"> Mark, using High Visible paint, “HOLE” or “COVER”</w:t>
      </w:r>
    </w:p>
    <w:p w14:paraId="4E647BF8" w14:textId="77777777" w:rsidR="00672C29" w:rsidRDefault="00BC23DD">
      <w:pPr>
        <w:pStyle w:val="ListBullet"/>
      </w:pPr>
      <w:r>
        <w:t>☐</w:t>
      </w:r>
      <w:r>
        <w:t xml:space="preserve"> Cal/OSHA - requires hole covers to bear a pressure sensitized, painted, or stenciled sign with legible letters not less than one inch high, stating: “Opening--Do Not Remove.”</w:t>
      </w:r>
    </w:p>
    <w:p w14:paraId="7FF4C8A9" w14:textId="77777777" w:rsidR="00672C29" w:rsidRDefault="00BC23DD">
      <w:pPr>
        <w:pStyle w:val="ListBullet"/>
      </w:pPr>
      <w:r>
        <w:t>☐</w:t>
      </w:r>
      <w:r>
        <w:t xml:space="preserve"> Verify Employees trained on fall protection procedures</w:t>
      </w:r>
    </w:p>
    <w:p w14:paraId="6CC2E6FD" w14:textId="77777777" w:rsidR="00672C29" w:rsidRDefault="00BC23DD">
      <w:pPr>
        <w:pStyle w:val="ListBullet"/>
      </w:pPr>
      <w:r>
        <w:t>☐</w:t>
      </w:r>
      <w:r>
        <w:t xml:space="preserve"> Installed C.A.Z. min. 6’ back from edge of deck | floor | wall opening.</w:t>
      </w:r>
    </w:p>
    <w:p w14:paraId="0C2471D2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6D2F4D25" w14:textId="77777777" w:rsidR="00672C29" w:rsidRDefault="00672C29"/>
    <w:p w14:paraId="4AAF65B3" w14:textId="77777777" w:rsidR="00672C29" w:rsidRDefault="00BC23DD">
      <w:r>
        <w:rPr>
          <w:b/>
        </w:rPr>
        <w:t>Reason for lack of Fall Prevention</w:t>
      </w:r>
    </w:p>
    <w:p w14:paraId="45DD552D" w14:textId="77777777" w:rsidR="00672C29" w:rsidRDefault="00BC23DD">
      <w:r>
        <w:t>__________________________________________</w:t>
      </w:r>
    </w:p>
    <w:p w14:paraId="57196E52" w14:textId="77777777" w:rsidR="00672C29" w:rsidRDefault="00BC23DD">
      <w:pPr>
        <w:pStyle w:val="ListBullet"/>
      </w:pPr>
      <w:r>
        <w:t>☐</w:t>
      </w:r>
      <w:r>
        <w:t xml:space="preserve"> Fall Prevention hazard(s) not recognized</w:t>
      </w:r>
    </w:p>
    <w:p w14:paraId="05AA2ADE" w14:textId="77777777" w:rsidR="00672C29" w:rsidRDefault="00BC23DD">
      <w:pPr>
        <w:pStyle w:val="ListBullet"/>
      </w:pPr>
      <w:r>
        <w:t>☐</w:t>
      </w:r>
      <w:r>
        <w:t xml:space="preserve"> Fall Prevention control(s) not identified</w:t>
      </w:r>
    </w:p>
    <w:p w14:paraId="6C3B296A" w14:textId="77777777" w:rsidR="00672C29" w:rsidRDefault="00BC23DD">
      <w:pPr>
        <w:pStyle w:val="ListBullet"/>
      </w:pPr>
      <w:r>
        <w:t>☐</w:t>
      </w:r>
      <w:r>
        <w:t xml:space="preserve"> Fall Prevention control(s) not implemented</w:t>
      </w:r>
    </w:p>
    <w:p w14:paraId="34B0AC23" w14:textId="77777777" w:rsidR="00672C29" w:rsidRDefault="00BC23DD">
      <w:pPr>
        <w:pStyle w:val="ListBullet"/>
      </w:pPr>
      <w:r>
        <w:t>☐</w:t>
      </w:r>
      <w:r>
        <w:t xml:space="preserve"> Fall Prevention control(s) not executed</w:t>
      </w:r>
    </w:p>
    <w:p w14:paraId="78C89274" w14:textId="77777777" w:rsidR="00672C29" w:rsidRDefault="00672C29"/>
    <w:p w14:paraId="41A760E1" w14:textId="77777777" w:rsidR="00672C29" w:rsidRDefault="00BC23DD">
      <w:r>
        <w:rPr>
          <w:b/>
        </w:rPr>
        <w:t>What prevented the hazard from being recognized? Select all that apply.</w:t>
      </w:r>
    </w:p>
    <w:p w14:paraId="4D3C7194" w14:textId="77777777" w:rsidR="00672C29" w:rsidRDefault="00BC23DD">
      <w:r>
        <w:t>__________________________________________</w:t>
      </w:r>
    </w:p>
    <w:p w14:paraId="22DE0C71" w14:textId="77777777" w:rsidR="00672C29" w:rsidRDefault="00BC23DD">
      <w:pPr>
        <w:pStyle w:val="ListBullet"/>
      </w:pPr>
      <w:r>
        <w:t>☐</w:t>
      </w:r>
      <w:r>
        <w:t xml:space="preserve"> Lack of Knowledge</w:t>
      </w:r>
    </w:p>
    <w:p w14:paraId="3B8FFE14" w14:textId="77777777" w:rsidR="00672C29" w:rsidRDefault="00BC23DD">
      <w:pPr>
        <w:pStyle w:val="ListBullet"/>
      </w:pPr>
      <w:r>
        <w:t>☐</w:t>
      </w:r>
      <w:r>
        <w:t xml:space="preserve"> Lack of Knowledge:&amp;nbsp;The project team members did not have the necessary experience or expertise to identify all potential hazardous energies specific to the task</w:t>
      </w:r>
    </w:p>
    <w:p w14:paraId="1E13137E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5CDF9486" w14:textId="77777777" w:rsidR="00672C29" w:rsidRDefault="00BC23DD">
      <w:pPr>
        <w:pStyle w:val="ListBullet"/>
      </w:pPr>
      <w:r>
        <w:t>☐</w:t>
      </w:r>
      <w:r>
        <w:t xml:space="preserve"> Inadequate training:&amp;nbsp;The team members had not received sufficient training on hazard recognition and/or energy sources, so they were not aware of potential risks.</w:t>
      </w:r>
    </w:p>
    <w:p w14:paraId="0851CB06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44E65FB3" w14:textId="77777777" w:rsidR="00672C29" w:rsidRDefault="00BC23DD">
      <w:pPr>
        <w:pStyle w:val="ListBullet"/>
      </w:pPr>
      <w:r>
        <w:t>☐</w:t>
      </w:r>
      <w:r>
        <w:t xml:space="preserve"> Lack of awareness:&amp;nbsp;The team was not aware of all the potential energy sources present in the new work area.</w:t>
      </w:r>
    </w:p>
    <w:p w14:paraId="54F22A8C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69571280" w14:textId="77777777" w:rsidR="00672C29" w:rsidRDefault="00BC23DD">
      <w:pPr>
        <w:pStyle w:val="ListBullet"/>
      </w:pPr>
      <w:r>
        <w:t>☐</w:t>
      </w:r>
      <w:r>
        <w:t xml:space="preserve"> Insufficient risk assessment:&amp;nbsp;The project team did not conduct a comprehensive risk assessment that included a thorough analysis of potential hazardous energies.</w:t>
      </w:r>
    </w:p>
    <w:p w14:paraId="4C6DA9F1" w14:textId="77777777" w:rsidR="00672C29" w:rsidRDefault="00BC23DD">
      <w:pPr>
        <w:pStyle w:val="ListBullet"/>
      </w:pPr>
      <w:r>
        <w:t>☐</w:t>
      </w:r>
      <w:r>
        <w:t xml:space="preserve"> Rushed planning or inadequate preparation</w:t>
      </w:r>
    </w:p>
    <w:p w14:paraId="261D5C8B" w14:textId="77777777" w:rsidR="00672C29" w:rsidRDefault="00BC23DD">
      <w:pPr>
        <w:pStyle w:val="ListBullet"/>
      </w:pPr>
      <w:r>
        <w:t>☐</w:t>
      </w:r>
      <w:r>
        <w:t xml:space="preserve"> Rushed planning or inadequate preparation:&amp;nbsp;Due to a rushed project planning phase or lack of attention to detail, the team overlooked hazardous energies during the "Plan the Work" phase.</w:t>
      </w:r>
    </w:p>
    <w:p w14:paraId="4F73F9BE" w14:textId="77777777" w:rsidR="00672C29" w:rsidRDefault="00BC23DD">
      <w:pPr>
        <w:pStyle w:val="ListBullet"/>
      </w:pPr>
      <w:r>
        <w:t>☐</w:t>
      </w:r>
      <w:r>
        <w:t xml:space="preserve"> Lack of communication</w:t>
      </w:r>
    </w:p>
    <w:p w14:paraId="2F40BF2C" w14:textId="77777777" w:rsidR="00672C29" w:rsidRDefault="00BC23DD">
      <w:pPr>
        <w:pStyle w:val="ListBullet"/>
      </w:pPr>
      <w:r>
        <w:lastRenderedPageBreak/>
        <w:t>☐</w:t>
      </w:r>
      <w:r>
        <w:t xml:space="preserve"> Lack of communication:&amp;nbsp;There was poor communication between team members or departments, so information about hazardous energies was not effectively shared.</w:t>
      </w:r>
    </w:p>
    <w:p w14:paraId="61F2C9F5" w14:textId="77777777" w:rsidR="00672C29" w:rsidRDefault="00BC23DD">
      <w:pPr>
        <w:pStyle w:val="ListBullet"/>
      </w:pPr>
      <w:r>
        <w:t>☐</w:t>
      </w:r>
      <w:r>
        <w:t xml:space="preserve"> Inadequate hazard identification process</w:t>
      </w:r>
    </w:p>
    <w:p w14:paraId="3A3AA714" w14:textId="77777777" w:rsidR="00672C29" w:rsidRDefault="00BC23DD">
      <w:pPr>
        <w:pStyle w:val="ListBullet"/>
      </w:pPr>
      <w:r>
        <w:t>☐</w:t>
      </w:r>
      <w:r>
        <w:t xml:space="preserve"> Inadequate hazard identification process:&amp;nbsp;The project team&amp;lsquo;s hazard/energy recognition process was not detailed enough to identify all potential hazardous energies associated with the task.</w:t>
      </w:r>
    </w:p>
    <w:p w14:paraId="77287365" w14:textId="77777777" w:rsidR="00672C29" w:rsidRDefault="00BC23DD">
      <w:pPr>
        <w:pStyle w:val="ListBullet"/>
      </w:pPr>
      <w:r>
        <w:t>☐</w:t>
      </w:r>
      <w:r>
        <w:t xml:space="preserve"> Unclear responsibilities</w:t>
      </w:r>
    </w:p>
    <w:p w14:paraId="65DFCE51" w14:textId="77777777" w:rsidR="00672C29" w:rsidRDefault="00BC23DD">
      <w:pPr>
        <w:pStyle w:val="ListBullet"/>
      </w:pPr>
      <w:r>
        <w:t>☐</w:t>
      </w:r>
      <w:r>
        <w:t xml:space="preserve"> Unclear responsibilities:&amp;nbsp;Unclear roles and responsibilities within the team led to hazards/energy not being recognized.</w:t>
      </w:r>
    </w:p>
    <w:p w14:paraId="55FAF787" w14:textId="77777777" w:rsidR="00672C29" w:rsidRDefault="00BC23DD">
      <w:pPr>
        <w:pStyle w:val="ListBullet"/>
      </w:pPr>
      <w:r>
        <w:t>☐</w:t>
      </w:r>
      <w:r>
        <w:t xml:space="preserve"> Assumptions and biases</w:t>
      </w:r>
    </w:p>
    <w:p w14:paraId="17F6EAC9" w14:textId="77777777" w:rsidR="00672C29" w:rsidRDefault="00BC23DD">
      <w:pPr>
        <w:pStyle w:val="ListBullet"/>
      </w:pPr>
      <w:r>
        <w:t>☐</w:t>
      </w:r>
      <w:r>
        <w:t xml:space="preserve"> Assumptions and biases:&amp;nbsp;Preconceived notions or assumptions about the task led the team to overlook hazardous energies.</w:t>
      </w:r>
    </w:p>
    <w:p w14:paraId="7699D458" w14:textId="77777777" w:rsidR="00672C29" w:rsidRDefault="00BC23DD">
      <w:pPr>
        <w:pStyle w:val="ListBullet"/>
      </w:pPr>
      <w:r>
        <w:t>☐</w:t>
      </w:r>
      <w:r>
        <w:t xml:space="preserve"> External factors</w:t>
      </w:r>
    </w:p>
    <w:p w14:paraId="06741E12" w14:textId="77777777" w:rsidR="00672C29" w:rsidRDefault="00BC23DD">
      <w:pPr>
        <w:pStyle w:val="ListBullet"/>
      </w:pPr>
      <w:r>
        <w:t>☐</w:t>
      </w:r>
      <w:r>
        <w:t xml:space="preserve"> External factors:&amp;nbsp;Factors outside the control of the project team, such as changes in the work environment or unforeseen conditions, introduced hazardous energies that were not recognized.</w:t>
      </w:r>
    </w:p>
    <w:p w14:paraId="2FB253CF" w14:textId="77777777" w:rsidR="00672C29" w:rsidRDefault="00672C29"/>
    <w:p w14:paraId="6745F9AC" w14:textId="77777777" w:rsidR="00672C29" w:rsidRDefault="00BC23DD">
      <w:r>
        <w:rPr>
          <w:b/>
        </w:rPr>
        <w:t>What prevented a control from being identified? Select all that apply.</w:t>
      </w:r>
    </w:p>
    <w:p w14:paraId="028834A6" w14:textId="77777777" w:rsidR="00672C29" w:rsidRDefault="00BC23DD">
      <w:r>
        <w:t>__________________________________________</w:t>
      </w:r>
    </w:p>
    <w:p w14:paraId="3E586CC4" w14:textId="77777777" w:rsidR="00672C29" w:rsidRDefault="00BC23DD">
      <w:pPr>
        <w:pStyle w:val="ListBullet"/>
      </w:pPr>
      <w:r>
        <w:t>☐</w:t>
      </w:r>
      <w:r>
        <w:t xml:space="preserve"> Lack of familiarity with specific high energy hazards</w:t>
      </w:r>
    </w:p>
    <w:p w14:paraId="61517857" w14:textId="77777777" w:rsidR="00672C29" w:rsidRDefault="00BC23DD">
      <w:pPr>
        <w:pStyle w:val="ListBullet"/>
      </w:pPr>
      <w:r>
        <w:t>☐</w:t>
      </w:r>
      <w:r>
        <w:t xml:space="preserve"> Lack of familiarity with specific high energy hazards: The project team is not familiar with the specific high energy hazards present in the task, i.e. new or unique situation or work process.</w:t>
      </w:r>
    </w:p>
    <w:p w14:paraId="0D8289FC" w14:textId="77777777" w:rsidR="00672C29" w:rsidRDefault="00BC23DD">
      <w:pPr>
        <w:pStyle w:val="ListBullet"/>
      </w:pPr>
      <w:r>
        <w:t>☐</w:t>
      </w:r>
      <w:r>
        <w:t xml:space="preserve"> Inadequate training on high energy controls</w:t>
      </w:r>
    </w:p>
    <w:p w14:paraId="63F43CFF" w14:textId="77777777" w:rsidR="00672C29" w:rsidRDefault="00BC23DD">
      <w:pPr>
        <w:pStyle w:val="ListBullet"/>
      </w:pPr>
      <w:r>
        <w:t>☐</w:t>
      </w:r>
      <w:r>
        <w:t xml:space="preserve"> Inadequate training on high energy controls: Team members have not received sufficient training on identifying, implementing, and executing high energy controls.</w:t>
      </w:r>
    </w:p>
    <w:p w14:paraId="2BD4E22C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20F57C2A" w14:textId="77777777" w:rsidR="00672C29" w:rsidRDefault="00BC23DD">
      <w:pPr>
        <w:pStyle w:val="ListBullet"/>
      </w:pPr>
      <w:r>
        <w:t>☐</w:t>
      </w:r>
      <w:r>
        <w:t xml:space="preserve"> Insufficient risk assessment: The team has not conducted a thorough risk assessment to identify all potential high energy hazards and determine appropriate controls.</w:t>
      </w:r>
    </w:p>
    <w:p w14:paraId="04A92A5B" w14:textId="77777777" w:rsidR="00672C29" w:rsidRDefault="00BC23DD">
      <w:pPr>
        <w:pStyle w:val="ListBullet"/>
      </w:pPr>
      <w:r>
        <w:t>☐</w:t>
      </w:r>
      <w:r>
        <w:t xml:space="preserve"> Lack of available control options</w:t>
      </w:r>
    </w:p>
    <w:p w14:paraId="68CAA964" w14:textId="77777777" w:rsidR="00672C29" w:rsidRDefault="00BC23DD">
      <w:pPr>
        <w:pStyle w:val="ListBullet"/>
      </w:pPr>
      <w:r>
        <w:t>☐</w:t>
      </w:r>
      <w:r>
        <w:t xml:space="preserve"> Lack of available control options: The team struggles to find suitable control measures for mitigating the identified high energy hazards, leading to delays or inadequate solutions.</w:t>
      </w:r>
    </w:p>
    <w:p w14:paraId="41D15458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169D86D8" w14:textId="77777777" w:rsidR="00672C29" w:rsidRDefault="00BC23DD">
      <w:pPr>
        <w:pStyle w:val="ListBullet"/>
      </w:pPr>
      <w:r>
        <w:t>☐</w:t>
      </w:r>
      <w:r>
        <w:t xml:space="preserve"> Resource constraints: Limited budget or access to equipment prevented the implementation of high energy controls</w:t>
      </w:r>
    </w:p>
    <w:p w14:paraId="344ABBE6" w14:textId="77777777" w:rsidR="00672C29" w:rsidRDefault="00BC23DD">
      <w:pPr>
        <w:pStyle w:val="ListBullet"/>
      </w:pPr>
      <w:r>
        <w:t>☐</w:t>
      </w:r>
      <w:r>
        <w:t xml:space="preserve"> Time constraints</w:t>
      </w:r>
    </w:p>
    <w:p w14:paraId="32173F92" w14:textId="77777777" w:rsidR="00672C29" w:rsidRDefault="00BC23DD">
      <w:pPr>
        <w:pStyle w:val="ListBullet"/>
      </w:pPr>
      <w:r>
        <w:lastRenderedPageBreak/>
        <w:t>☐</w:t>
      </w:r>
      <w:r>
        <w:t xml:space="preserve"> Time constraints: Project deadlines and tight schedules pressure the team to overlook or rush the identification of high energy controls.</w:t>
      </w:r>
    </w:p>
    <w:p w14:paraId="40EE95C9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1BF52061" w14:textId="77777777" w:rsidR="00672C29" w:rsidRDefault="00BC23DD">
      <w:pPr>
        <w:pStyle w:val="ListBullet"/>
      </w:pPr>
      <w:r>
        <w:t>☐</w:t>
      </w:r>
      <w:r>
        <w:t xml:space="preserve"> Risk Tolerance: The team has dealt with similar high energy hazards in the past without incident and assumed the risks are manageable without additional controls.</w:t>
      </w:r>
    </w:p>
    <w:p w14:paraId="25E7F358" w14:textId="77777777" w:rsidR="00672C29" w:rsidRDefault="00BC23DD">
      <w:pPr>
        <w:pStyle w:val="ListBullet"/>
      </w:pPr>
      <w:r>
        <w:t>☐</w:t>
      </w:r>
      <w:r>
        <w:t xml:space="preserve"> Emphasis on production</w:t>
      </w:r>
    </w:p>
    <w:p w14:paraId="4E6F4318" w14:textId="77777777" w:rsidR="00672C29" w:rsidRDefault="00BC23DD">
      <w:pPr>
        <w:pStyle w:val="ListBullet"/>
      </w:pPr>
      <w:r>
        <w:t>☐</w:t>
      </w:r>
      <w:r>
        <w:t xml:space="preserve"> Emphasis on production: A focus on productivity and meeting targets led to neglecting the thorough identification of high energy controls.</w:t>
      </w:r>
    </w:p>
    <w:p w14:paraId="1D6DDE8A" w14:textId="77777777" w:rsidR="00672C29" w:rsidRDefault="00BC23DD">
      <w:pPr>
        <w:pStyle w:val="ListBullet"/>
      </w:pPr>
      <w:r>
        <w:t>☐</w:t>
      </w:r>
      <w:r>
        <w:t xml:space="preserve"> Lack of communication and collaboration</w:t>
      </w:r>
    </w:p>
    <w:p w14:paraId="1AFF206A" w14:textId="77777777" w:rsidR="00672C29" w:rsidRDefault="00BC23DD">
      <w:pPr>
        <w:pStyle w:val="ListBullet"/>
      </w:pPr>
      <w:r>
        <w:t>☐</w:t>
      </w:r>
      <w:r>
        <w:t xml:space="preserve"> Lack of communication and collaboration: Team members did not communicate effectively, critical information about high energy hazards and controls were missed.</w:t>
      </w:r>
    </w:p>
    <w:p w14:paraId="488B3289" w14:textId="77777777" w:rsidR="00672C29" w:rsidRDefault="00BC23DD">
      <w:pPr>
        <w:pStyle w:val="ListBullet"/>
      </w:pPr>
      <w:r>
        <w:t>☐</w:t>
      </w:r>
      <w:r>
        <w:t xml:space="preserve"> Failure to learn from past incidents</w:t>
      </w:r>
    </w:p>
    <w:p w14:paraId="1F1E9C2C" w14:textId="77777777" w:rsidR="00672C29" w:rsidRDefault="00BC23DD">
      <w:pPr>
        <w:pStyle w:val="ListBullet"/>
      </w:pPr>
      <w:r>
        <w:t>☐</w:t>
      </w:r>
      <w:r>
        <w:t xml:space="preserve"> Failure to learn from past incidents: The team did not learn from previous incidents involving similar high energy hazards, leading to repeated oversights in control identification.</w:t>
      </w:r>
    </w:p>
    <w:p w14:paraId="7459F4C3" w14:textId="77777777" w:rsidR="00672C29" w:rsidRDefault="00BC23DD">
      <w:pPr>
        <w:pStyle w:val="ListBullet"/>
      </w:pPr>
      <w:r>
        <w:t>☐</w:t>
      </w:r>
      <w:r>
        <w:t xml:space="preserve"> Complexity of the construction task</w:t>
      </w:r>
    </w:p>
    <w:p w14:paraId="3A0FC032" w14:textId="77777777" w:rsidR="00672C29" w:rsidRDefault="00BC23DD">
      <w:pPr>
        <w:pStyle w:val="ListBullet"/>
      </w:pPr>
      <w:r>
        <w:t>☐</w:t>
      </w:r>
      <w:r>
        <w:t xml:space="preserve"> Complexity of the construction task: Highly complex task with multiple high energy hazards, made it challenging for the team to identify and implement appropriate controls for each hazard.</w:t>
      </w:r>
    </w:p>
    <w:p w14:paraId="094D129D" w14:textId="77777777" w:rsidR="00672C29" w:rsidRDefault="00672C29"/>
    <w:p w14:paraId="6CCFB958" w14:textId="77777777" w:rsidR="00672C29" w:rsidRDefault="00BC23DD">
      <w:r>
        <w:rPr>
          <w:b/>
        </w:rPr>
        <w:t>What prevented the control from being implemented? Select all that apply.</w:t>
      </w:r>
    </w:p>
    <w:p w14:paraId="78065A87" w14:textId="77777777" w:rsidR="00672C29" w:rsidRDefault="00BC23DD">
      <w:r>
        <w:t>__________________________________________</w:t>
      </w:r>
    </w:p>
    <w:p w14:paraId="26CBED19" w14:textId="77777777" w:rsidR="00672C29" w:rsidRDefault="00BC23DD">
      <w:pPr>
        <w:pStyle w:val="ListBullet"/>
      </w:pPr>
      <w:r>
        <w:t>☐</w:t>
      </w:r>
      <w:r>
        <w:t xml:space="preserve"> Cost considerations</w:t>
      </w:r>
    </w:p>
    <w:p w14:paraId="78539BE4" w14:textId="77777777" w:rsidR="00672C29" w:rsidRDefault="00BC23DD">
      <w:pPr>
        <w:pStyle w:val="ListBullet"/>
      </w:pPr>
      <w:r>
        <w:t>☐</w:t>
      </w:r>
      <w:r>
        <w:t xml:space="preserve"> Cost considerations: High energy controls are expensive to acquire and install, and the project team prioritized cost savings over worker safety.</w:t>
      </w:r>
    </w:p>
    <w:p w14:paraId="3A90626E" w14:textId="77777777" w:rsidR="00672C29" w:rsidRDefault="00BC23DD">
      <w:pPr>
        <w:pStyle w:val="ListBullet"/>
      </w:pPr>
      <w:r>
        <w:t>☐</w:t>
      </w:r>
      <w:r>
        <w:t xml:space="preserve"> Lack of understanding or awareness</w:t>
      </w:r>
    </w:p>
    <w:p w14:paraId="501CDF51" w14:textId="77777777" w:rsidR="00672C29" w:rsidRDefault="00BC23DD">
      <w:pPr>
        <w:pStyle w:val="ListBullet"/>
      </w:pPr>
      <w:r>
        <w:t>☐</w:t>
      </w:r>
      <w:r>
        <w:t xml:space="preserve"> Lack of understanding or awareness: The team did not fully comprehend the severity of the hazard or the potential consequences of not implementing the high energy controls.</w:t>
      </w:r>
    </w:p>
    <w:p w14:paraId="7EAFF998" w14:textId="77777777" w:rsidR="00672C29" w:rsidRDefault="00BC23DD">
      <w:pPr>
        <w:pStyle w:val="ListBullet"/>
      </w:pPr>
      <w:r>
        <w:t>☐</w:t>
      </w:r>
      <w:r>
        <w:t xml:space="preserve"> Resistance to change</w:t>
      </w:r>
    </w:p>
    <w:p w14:paraId="40072DE3" w14:textId="77777777" w:rsidR="00672C29" w:rsidRDefault="00BC23DD">
      <w:pPr>
        <w:pStyle w:val="ListBullet"/>
      </w:pPr>
      <w:r>
        <w:t>☐</w:t>
      </w:r>
      <w:r>
        <w:t xml:space="preserve"> Resistance to change: Introduction of controls or procedures was met with resistance from workers or management who prefer familiar practices.</w:t>
      </w:r>
    </w:p>
    <w:p w14:paraId="6E782611" w14:textId="77777777" w:rsidR="00672C29" w:rsidRDefault="00BC23DD">
      <w:pPr>
        <w:pStyle w:val="ListBullet"/>
      </w:pPr>
      <w:r>
        <w:t>☐</w:t>
      </w:r>
      <w:r>
        <w:t xml:space="preserve"> Inadequate planning</w:t>
      </w:r>
    </w:p>
    <w:p w14:paraId="12595AC1" w14:textId="77777777" w:rsidR="00672C29" w:rsidRDefault="00BC23DD">
      <w:pPr>
        <w:pStyle w:val="ListBullet"/>
      </w:pPr>
      <w:r>
        <w:t>☐</w:t>
      </w:r>
      <w:r>
        <w:t xml:space="preserve"> Inadequate planning: The team identified the need for high energy control but failed to develop a proper plan for their implementation.</w:t>
      </w:r>
    </w:p>
    <w:p w14:paraId="08FB6C44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3075317D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resources, such as equipment or skilled personnel, to implement the high energy controls effectively.</w:t>
      </w:r>
    </w:p>
    <w:p w14:paraId="1AF85883" w14:textId="77777777" w:rsidR="00672C29" w:rsidRDefault="00BC23DD">
      <w:pPr>
        <w:pStyle w:val="ListBullet"/>
      </w:pPr>
      <w:r>
        <w:lastRenderedPageBreak/>
        <w:t>☐</w:t>
      </w:r>
      <w:r>
        <w:t xml:space="preserve"> Time constraints</w:t>
      </w:r>
    </w:p>
    <w:p w14:paraId="446853BC" w14:textId="77777777" w:rsidR="00672C29" w:rsidRDefault="00BC23DD">
      <w:pPr>
        <w:pStyle w:val="ListBullet"/>
      </w:pPr>
      <w:r>
        <w:t>☐</w:t>
      </w:r>
      <w:r>
        <w:t xml:space="preserve"> Time constraints: Project timelines or deadlines did not allow for implementing high energy controls properly.</w:t>
      </w:r>
    </w:p>
    <w:p w14:paraId="71612B56" w14:textId="77777777" w:rsidR="00672C29" w:rsidRDefault="00BC23DD">
      <w:pPr>
        <w:pStyle w:val="ListBullet"/>
      </w:pPr>
      <w:r>
        <w:t>☐</w:t>
      </w:r>
      <w:r>
        <w:t xml:space="preserve"> Lack of leadership support</w:t>
      </w:r>
    </w:p>
    <w:p w14:paraId="37C86C7E" w14:textId="77777777" w:rsidR="00672C29" w:rsidRDefault="00BC23DD">
      <w:pPr>
        <w:pStyle w:val="ListBullet"/>
      </w:pPr>
      <w:r>
        <w:t>☐</w:t>
      </w:r>
      <w:r>
        <w:t xml:space="preserve"> Lack of leadership support: The absence of leadership support in prioritizing control implementation made it challenging for the team to effectively implement the controls.</w:t>
      </w:r>
    </w:p>
    <w:p w14:paraId="1EF6E721" w14:textId="77777777" w:rsidR="00672C29" w:rsidRDefault="00BC23DD">
      <w:pPr>
        <w:pStyle w:val="ListBullet"/>
      </w:pPr>
      <w:r>
        <w:t>☐</w:t>
      </w:r>
      <w:r>
        <w:t xml:space="preserve"> Perceived inconvenience</w:t>
      </w:r>
    </w:p>
    <w:p w14:paraId="010DB02A" w14:textId="77777777" w:rsidR="00672C29" w:rsidRDefault="00BC23DD">
      <w:pPr>
        <w:pStyle w:val="ListBullet"/>
      </w:pPr>
      <w:r>
        <w:t>☐</w:t>
      </w:r>
      <w:r>
        <w:t xml:space="preserve"> Perceived inconvenience: Workers considered the high energy controls as inconvenient or cumbersome, leading to resistance in their implementation.</w:t>
      </w:r>
    </w:p>
    <w:p w14:paraId="052BE034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7F44CD0E" w14:textId="77777777" w:rsidR="00672C29" w:rsidRDefault="00BC23DD">
      <w:pPr>
        <w:pStyle w:val="ListBullet"/>
      </w:pPr>
      <w:r>
        <w:t>☐</w:t>
      </w:r>
      <w:r>
        <w:t xml:space="preserve"> Risk Tolerance: The project team believes that the hazard is manageable without additional controls or that accidents are unlikely to happen.</w:t>
      </w:r>
    </w:p>
    <w:p w14:paraId="0D7B9732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59640C30" w14:textId="77777777" w:rsidR="00672C29" w:rsidRDefault="00BC23DD">
      <w:pPr>
        <w:pStyle w:val="ListBullet"/>
      </w:pPr>
      <w:r>
        <w:t>☐</w:t>
      </w:r>
      <w:r>
        <w:t xml:space="preserve"> Inadequate training: Workers lack the necessary training on how to use or maintain the high energy controls effectively.</w:t>
      </w:r>
    </w:p>
    <w:p w14:paraId="6E348206" w14:textId="77777777" w:rsidR="00672C29" w:rsidRDefault="00BC23DD">
      <w:pPr>
        <w:pStyle w:val="ListBullet"/>
      </w:pPr>
      <w:r>
        <w:t>☐</w:t>
      </w:r>
      <w:r>
        <w:t xml:space="preserve"> Miscommunication or misinterpretation</w:t>
      </w:r>
    </w:p>
    <w:p w14:paraId="6F6D124B" w14:textId="77777777" w:rsidR="00672C29" w:rsidRDefault="00BC23DD">
      <w:pPr>
        <w:pStyle w:val="ListBullet"/>
      </w:pPr>
      <w:r>
        <w:t>☐</w:t>
      </w:r>
      <w:r>
        <w:t xml:space="preserve"> Miscommunication or misinterpretation: Instructions or guidelines for implementing the controls have not been communicated clearly or were misunderstood by the team.</w:t>
      </w:r>
    </w:p>
    <w:p w14:paraId="4663B9A9" w14:textId="77777777" w:rsidR="00672C29" w:rsidRDefault="00672C29"/>
    <w:p w14:paraId="7AD67051" w14:textId="77777777" w:rsidR="00672C29" w:rsidRDefault="00BC23DD">
      <w:r>
        <w:rPr>
          <w:b/>
        </w:rPr>
        <w:t>What prevented the control from being executed? Select all that apply.</w:t>
      </w:r>
    </w:p>
    <w:p w14:paraId="0F9FD129" w14:textId="77777777" w:rsidR="00672C29" w:rsidRDefault="00BC23DD">
      <w:r>
        <w:t>__________________________________________</w:t>
      </w:r>
    </w:p>
    <w:p w14:paraId="0127BD95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6CA0ACA2" w14:textId="77777777" w:rsidR="00672C29" w:rsidRDefault="00BC23DD">
      <w:pPr>
        <w:pStyle w:val="ListBullet"/>
      </w:pPr>
      <w:r>
        <w:t>☐</w:t>
      </w:r>
      <w:r>
        <w:t xml:space="preserve"> Inadequate training: The team have not received sufficient training on how to use the high energy control properly</w:t>
      </w:r>
    </w:p>
    <w:p w14:paraId="6B0BA2D5" w14:textId="77777777" w:rsidR="00672C29" w:rsidRDefault="00BC23DD">
      <w:pPr>
        <w:pStyle w:val="ListBullet"/>
      </w:pPr>
      <w:r>
        <w:t>☐</w:t>
      </w:r>
      <w:r>
        <w:t xml:space="preserve"> Lack of supervision</w:t>
      </w:r>
    </w:p>
    <w:p w14:paraId="3872C4FC" w14:textId="77777777" w:rsidR="00672C29" w:rsidRDefault="00BC23DD">
      <w:pPr>
        <w:pStyle w:val="ListBullet"/>
      </w:pPr>
      <w:r>
        <w:t>☐</w:t>
      </w:r>
      <w:r>
        <w:t xml:space="preserve"> Lack of supervision: Lacking supervision, workers did not follow the correct procedures for using the high energy control.</w:t>
      </w:r>
    </w:p>
    <w:p w14:paraId="25FBB7EA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44CB409C" w14:textId="77777777" w:rsidR="00672C29" w:rsidRDefault="00BC23DD">
      <w:pPr>
        <w:pStyle w:val="ListBullet"/>
      </w:pPr>
      <w:r>
        <w:t>☐</w:t>
      </w:r>
      <w:r>
        <w:t xml:space="preserve"> Risk Tolerance: Workers became complacent over time and deviated from established procedures</w:t>
      </w:r>
    </w:p>
    <w:p w14:paraId="447A67C7" w14:textId="77777777" w:rsidR="00672C29" w:rsidRDefault="00BC23DD">
      <w:pPr>
        <w:pStyle w:val="ListBullet"/>
      </w:pPr>
      <w:r>
        <w:t>☐</w:t>
      </w:r>
      <w:r>
        <w:t xml:space="preserve"> Lack of accountability</w:t>
      </w:r>
    </w:p>
    <w:p w14:paraId="26EC2598" w14:textId="77777777" w:rsidR="00672C29" w:rsidRDefault="00BC23DD">
      <w:pPr>
        <w:pStyle w:val="ListBullet"/>
      </w:pPr>
      <w:r>
        <w:t>☐</w:t>
      </w:r>
      <w:r>
        <w:t xml:space="preserve"> Lack of accountability: No consequences for non-compliance with high energy control procedures</w:t>
      </w:r>
    </w:p>
    <w:p w14:paraId="4C6B0C10" w14:textId="77777777" w:rsidR="00672C29" w:rsidRDefault="00BC23DD">
      <w:pPr>
        <w:pStyle w:val="ListBullet"/>
      </w:pPr>
      <w:r>
        <w:t>☐</w:t>
      </w:r>
      <w:r>
        <w:t xml:space="preserve"> Failure to maintain equipment</w:t>
      </w:r>
    </w:p>
    <w:p w14:paraId="41BAA578" w14:textId="77777777" w:rsidR="00672C29" w:rsidRDefault="00BC23DD">
      <w:pPr>
        <w:pStyle w:val="ListBullet"/>
      </w:pPr>
      <w:r>
        <w:t>☐</w:t>
      </w:r>
      <w:r>
        <w:t xml:space="preserve"> Failure to maintain equipment: Lack of regular maintenance and/or inspections of the high energy control led to malfunction and/or reduced effectiveness.</w:t>
      </w:r>
    </w:p>
    <w:p w14:paraId="306AB666" w14:textId="77777777" w:rsidR="00672C29" w:rsidRDefault="00BC23DD">
      <w:pPr>
        <w:pStyle w:val="ListBullet"/>
      </w:pPr>
      <w:r>
        <w:t>☐</w:t>
      </w:r>
      <w:r>
        <w:t xml:space="preserve"> Miscommunication or misunderstandings</w:t>
      </w:r>
    </w:p>
    <w:p w14:paraId="08E43DAD" w14:textId="77777777" w:rsidR="00672C29" w:rsidRDefault="00BC23DD">
      <w:pPr>
        <w:pStyle w:val="ListBullet"/>
      </w:pPr>
      <w:r>
        <w:lastRenderedPageBreak/>
        <w:t>☐</w:t>
      </w:r>
      <w:r>
        <w:t xml:space="preserve"> Miscommunication or misunderstandings: Poor communication between team members resulted in misunderstandings about how to execute the high energy control.</w:t>
      </w:r>
    </w:p>
    <w:p w14:paraId="371EC86D" w14:textId="77777777" w:rsidR="00672C29" w:rsidRDefault="00BC23DD">
      <w:pPr>
        <w:pStyle w:val="ListBullet"/>
      </w:pPr>
      <w:r>
        <w:t>☐</w:t>
      </w:r>
      <w:r>
        <w:t xml:space="preserve"> Production pressures</w:t>
      </w:r>
    </w:p>
    <w:p w14:paraId="32FBC861" w14:textId="77777777" w:rsidR="00672C29" w:rsidRDefault="00BC23DD">
      <w:pPr>
        <w:pStyle w:val="ListBullet"/>
      </w:pPr>
      <w:r>
        <w:t>☐</w:t>
      </w:r>
      <w:r>
        <w:t xml:space="preserve"> Production pressures: Workers prioritized production over control execution, due to tight project schedule or deadlines, leading to incomplete execution of the high energy control.</w:t>
      </w:r>
    </w:p>
    <w:p w14:paraId="0042EF5C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22E53FCA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 to ensure high energy control execution.</w:t>
      </w:r>
    </w:p>
    <w:p w14:paraId="4FCCF808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0554365B" w14:textId="77777777" w:rsidR="00672C29" w:rsidRDefault="00BC23DD">
      <w:pPr>
        <w:pStyle w:val="ListBullet"/>
      </w:pPr>
      <w:r>
        <w:t>☐</w:t>
      </w:r>
      <w:r>
        <w:t xml:space="preserve"> Lack of awareness: Workers did understand the importance of high energy control or the potential consequences of not executing it effectively.</w:t>
      </w:r>
    </w:p>
    <w:p w14:paraId="0AB606AC" w14:textId="77777777" w:rsidR="00672C29" w:rsidRDefault="00BC23DD">
      <w:pPr>
        <w:pStyle w:val="ListBullet"/>
      </w:pPr>
      <w:r>
        <w:t>☐</w:t>
      </w:r>
      <w:r>
        <w:t xml:space="preserve"> Worker fatigue</w:t>
      </w:r>
    </w:p>
    <w:p w14:paraId="042A9E26" w14:textId="77777777" w:rsidR="00672C29" w:rsidRDefault="00BC23DD">
      <w:pPr>
        <w:pStyle w:val="ListBullet"/>
      </w:pPr>
      <w:r>
        <w:t>☐</w:t>
      </w:r>
      <w:r>
        <w:t xml:space="preserve"> Worker fatigue: Fatigued workers were not alert or attentive when executing high energy controls.</w:t>
      </w:r>
    </w:p>
    <w:p w14:paraId="7201CAFA" w14:textId="77777777" w:rsidR="00672C29" w:rsidRDefault="00BC23DD">
      <w:pPr>
        <w:pStyle w:val="ListBullet"/>
      </w:pPr>
      <w:r>
        <w:t>☐</w:t>
      </w:r>
      <w:r>
        <w:t xml:space="preserve"> Competing priorities</w:t>
      </w:r>
    </w:p>
    <w:p w14:paraId="49D4DB58" w14:textId="77777777" w:rsidR="00672C29" w:rsidRDefault="00BC23DD">
      <w:pPr>
        <w:pStyle w:val="ListBullet"/>
      </w:pPr>
      <w:r>
        <w:t>☐</w:t>
      </w:r>
      <w:r>
        <w:t xml:space="preserve"> Competing priorities: Other tasks or issues diverted the team&amp;rsquo;s attention away from executing the high energy control.</w:t>
      </w:r>
    </w:p>
    <w:p w14:paraId="05EFA8FF" w14:textId="77777777" w:rsidR="00672C29" w:rsidRDefault="00672C29"/>
    <w:p w14:paraId="5632F2F0" w14:textId="77777777" w:rsidR="00672C29" w:rsidRDefault="00BC23DD">
      <w:r>
        <w:rPr>
          <w:b/>
        </w:rPr>
        <w:t>Personal fall protection properly used?</w:t>
      </w:r>
    </w:p>
    <w:p w14:paraId="7B9EB2C8" w14:textId="77777777" w:rsidR="00672C29" w:rsidRDefault="00672C29"/>
    <w:p w14:paraId="123D9B72" w14:textId="77777777" w:rsidR="00672C29" w:rsidRDefault="00BC23DD">
      <w:r>
        <w:rPr>
          <w:b/>
        </w:rPr>
        <w:t>Anchor point rated for 5000 lbs or greaterLeading edge rated lanyard, inspectedProperly donned fall harness, inspected100% Tie offAdequate fall clearance from lower level | obstructionsRescue plan / equipment in place</w:t>
      </w:r>
    </w:p>
    <w:p w14:paraId="60811065" w14:textId="77777777" w:rsidR="00672C29" w:rsidRDefault="00BC23DD">
      <w:r>
        <w:t>__________________________________________</w:t>
      </w:r>
    </w:p>
    <w:p w14:paraId="525EE46F" w14:textId="77777777" w:rsidR="00672C29" w:rsidRDefault="00BC23DD">
      <w:pPr>
        <w:pStyle w:val="ListBullet"/>
      </w:pPr>
      <w:r>
        <w:t>☐</w:t>
      </w:r>
      <w:r>
        <w:t xml:space="preserve"> Yes</w:t>
      </w:r>
    </w:p>
    <w:p w14:paraId="1D6E45D3" w14:textId="77777777" w:rsidR="00672C29" w:rsidRDefault="00BC23DD">
      <w:pPr>
        <w:pStyle w:val="ListBullet"/>
      </w:pPr>
      <w:r>
        <w:t>☐</w:t>
      </w:r>
      <w:r>
        <w:t xml:space="preserve"> No</w:t>
      </w:r>
    </w:p>
    <w:p w14:paraId="2A797EC7" w14:textId="77777777" w:rsidR="00672C29" w:rsidRDefault="00BC23DD">
      <w:pPr>
        <w:pStyle w:val="ListBullet"/>
      </w:pPr>
      <w:r>
        <w:t>☐</w:t>
      </w:r>
      <w:r>
        <w:t xml:space="preserve"> Not Applicable</w:t>
      </w:r>
    </w:p>
    <w:p w14:paraId="12016AF1" w14:textId="77777777" w:rsidR="00672C29" w:rsidRDefault="00672C29"/>
    <w:p w14:paraId="5B706070" w14:textId="77777777" w:rsidR="00672C29" w:rsidRDefault="00BC23DD">
      <w:r>
        <w:rPr>
          <w:b/>
        </w:rPr>
        <w:t>Personal Fall Protection - Direct Controls</w:t>
      </w:r>
    </w:p>
    <w:p w14:paraId="01308E12" w14:textId="77777777" w:rsidR="00672C29" w:rsidRDefault="00BC23DD">
      <w:r>
        <w:t>__________________________________________</w:t>
      </w:r>
    </w:p>
    <w:p w14:paraId="3EC6F2CD" w14:textId="77777777" w:rsidR="00672C29" w:rsidRDefault="00BC23DD">
      <w:pPr>
        <w:pStyle w:val="ListBullet"/>
      </w:pPr>
      <w:r>
        <w:t>☐</w:t>
      </w:r>
      <w:r>
        <w:t xml:space="preserve"> Select/Install anchor point rated for 5000 lbs or greater</w:t>
      </w:r>
    </w:p>
    <w:p w14:paraId="715D6708" w14:textId="77777777" w:rsidR="00672C29" w:rsidRDefault="00BC23DD">
      <w:pPr>
        <w:pStyle w:val="ListBullet"/>
      </w:pPr>
      <w:r>
        <w:t>☐</w:t>
      </w:r>
      <w:r>
        <w:t xml:space="preserve"> Select leading edge rated lanyard</w:t>
      </w:r>
    </w:p>
    <w:p w14:paraId="27468AEE" w14:textId="77777777" w:rsidR="00672C29" w:rsidRDefault="00BC23DD">
      <w:pPr>
        <w:pStyle w:val="ListBullet"/>
      </w:pPr>
      <w:r>
        <w:t>☐</w:t>
      </w:r>
      <w:r>
        <w:t xml:space="preserve"> Ensure fall harness properly donned and inspected</w:t>
      </w:r>
    </w:p>
    <w:p w14:paraId="584C8B06" w14:textId="77777777" w:rsidR="00672C29" w:rsidRDefault="00BC23DD">
      <w:pPr>
        <w:pStyle w:val="ListBullet"/>
      </w:pPr>
      <w:r>
        <w:lastRenderedPageBreak/>
        <w:t>☐</w:t>
      </w:r>
      <w:r>
        <w:t xml:space="preserve"> Ensure 100% Tie off</w:t>
      </w:r>
    </w:p>
    <w:p w14:paraId="0B7E58B9" w14:textId="77777777" w:rsidR="00672C29" w:rsidRDefault="00BC23DD">
      <w:pPr>
        <w:pStyle w:val="ListBullet"/>
      </w:pPr>
      <w:r>
        <w:t>☐</w:t>
      </w:r>
      <w:r>
        <w:t xml:space="preserve"> Ensure adequate fall clearance from lower level | obstructions</w:t>
      </w:r>
    </w:p>
    <w:p w14:paraId="091E6822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6E8D994B" w14:textId="77777777" w:rsidR="00672C29" w:rsidRDefault="00672C29"/>
    <w:p w14:paraId="493ED43F" w14:textId="77777777" w:rsidR="00672C29" w:rsidRDefault="00BC23DD">
      <w:r>
        <w:rPr>
          <w:b/>
        </w:rPr>
        <w:t>Personal Fall Protection - Safeguards</w:t>
      </w:r>
    </w:p>
    <w:p w14:paraId="0A61546D" w14:textId="77777777" w:rsidR="00672C29" w:rsidRDefault="00BC23DD">
      <w:r>
        <w:t>__________________________________________</w:t>
      </w:r>
    </w:p>
    <w:p w14:paraId="52F07D6A" w14:textId="77777777" w:rsidR="00672C29" w:rsidRDefault="00BC23DD">
      <w:pPr>
        <w:pStyle w:val="ListBullet"/>
      </w:pPr>
      <w:r>
        <w:t>☐</w:t>
      </w:r>
      <w:r>
        <w:t xml:space="preserve"> Review rescue plan / ensure rescue equipment in place</w:t>
      </w:r>
    </w:p>
    <w:p w14:paraId="6F081E9A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258AE4A5" w14:textId="77777777" w:rsidR="00672C29" w:rsidRDefault="00672C29"/>
    <w:p w14:paraId="5C725A97" w14:textId="77777777" w:rsidR="00672C29" w:rsidRDefault="00BC23DD">
      <w:r>
        <w:rPr>
          <w:b/>
        </w:rPr>
        <w:t>Reason for lack of Personal Fall Protection</w:t>
      </w:r>
    </w:p>
    <w:p w14:paraId="2A0A4C17" w14:textId="77777777" w:rsidR="00672C29" w:rsidRDefault="00BC23DD">
      <w:r>
        <w:t>__________________________________________</w:t>
      </w:r>
    </w:p>
    <w:p w14:paraId="6815E425" w14:textId="77777777" w:rsidR="00672C29" w:rsidRDefault="00BC23DD">
      <w:pPr>
        <w:pStyle w:val="ListBullet"/>
      </w:pPr>
      <w:r>
        <w:t>☐</w:t>
      </w:r>
      <w:r>
        <w:t xml:space="preserve"> Personal Fall Protection hazard(s) not recognized</w:t>
      </w:r>
    </w:p>
    <w:p w14:paraId="2ADE5ED2" w14:textId="77777777" w:rsidR="00672C29" w:rsidRDefault="00BC23DD">
      <w:pPr>
        <w:pStyle w:val="ListBullet"/>
      </w:pPr>
      <w:r>
        <w:t>☐</w:t>
      </w:r>
      <w:r>
        <w:t xml:space="preserve"> Personal Fall Protection control(s) not identified</w:t>
      </w:r>
    </w:p>
    <w:p w14:paraId="2FE8700A" w14:textId="77777777" w:rsidR="00672C29" w:rsidRDefault="00BC23DD">
      <w:pPr>
        <w:pStyle w:val="ListBullet"/>
      </w:pPr>
      <w:r>
        <w:t>☐</w:t>
      </w:r>
      <w:r>
        <w:t xml:space="preserve"> Personal Fall Protection control(s) not implemented</w:t>
      </w:r>
    </w:p>
    <w:p w14:paraId="031EE9A2" w14:textId="77777777" w:rsidR="00672C29" w:rsidRDefault="00BC23DD">
      <w:pPr>
        <w:pStyle w:val="ListBullet"/>
      </w:pPr>
      <w:r>
        <w:t>☐</w:t>
      </w:r>
      <w:r>
        <w:t xml:space="preserve"> Personal Fall Protection control(s) not executed</w:t>
      </w:r>
    </w:p>
    <w:p w14:paraId="53F58F97" w14:textId="77777777" w:rsidR="00672C29" w:rsidRDefault="00672C29"/>
    <w:p w14:paraId="0E92865A" w14:textId="77777777" w:rsidR="00672C29" w:rsidRDefault="00BC23DD">
      <w:r>
        <w:rPr>
          <w:b/>
        </w:rPr>
        <w:t>What prevented the hazard from being recognized? Select all that apply.</w:t>
      </w:r>
    </w:p>
    <w:p w14:paraId="2638E3CB" w14:textId="77777777" w:rsidR="00672C29" w:rsidRDefault="00BC23DD">
      <w:r>
        <w:t>__________________________________________</w:t>
      </w:r>
    </w:p>
    <w:p w14:paraId="6F87A5F4" w14:textId="77777777" w:rsidR="00672C29" w:rsidRDefault="00BC23DD">
      <w:pPr>
        <w:pStyle w:val="ListBullet"/>
      </w:pPr>
      <w:r>
        <w:t>☐</w:t>
      </w:r>
      <w:r>
        <w:t xml:space="preserve"> Lack of Knowledge</w:t>
      </w:r>
    </w:p>
    <w:p w14:paraId="41F67F38" w14:textId="77777777" w:rsidR="00672C29" w:rsidRDefault="00BC23DD">
      <w:pPr>
        <w:pStyle w:val="ListBullet"/>
      </w:pPr>
      <w:r>
        <w:t>☐</w:t>
      </w:r>
      <w:r>
        <w:t xml:space="preserve"> Lack of Knowledge:&amp;nbsp;The project team members did not have the necessary experience or expertise to identify all potential hazardous energies specific to the task</w:t>
      </w:r>
    </w:p>
    <w:p w14:paraId="287B71AB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22C47D4C" w14:textId="77777777" w:rsidR="00672C29" w:rsidRDefault="00BC23DD">
      <w:pPr>
        <w:pStyle w:val="ListBullet"/>
      </w:pPr>
      <w:r>
        <w:t>☐</w:t>
      </w:r>
      <w:r>
        <w:t xml:space="preserve"> Inadequate training:&amp;nbsp;The team members had not received sufficient training on hazard recognition and/or energy sources, so they were not aware of potential risks.</w:t>
      </w:r>
    </w:p>
    <w:p w14:paraId="67078DB8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27D4C621" w14:textId="77777777" w:rsidR="00672C29" w:rsidRDefault="00BC23DD">
      <w:pPr>
        <w:pStyle w:val="ListBullet"/>
      </w:pPr>
      <w:r>
        <w:t>☐</w:t>
      </w:r>
      <w:r>
        <w:t xml:space="preserve"> Lack of awareness:&amp;nbsp;The team was not aware of all the potential energy sources present in the new work area.</w:t>
      </w:r>
    </w:p>
    <w:p w14:paraId="28C1A440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27C6F0EF" w14:textId="77777777" w:rsidR="00672C29" w:rsidRDefault="00BC23DD">
      <w:pPr>
        <w:pStyle w:val="ListBullet"/>
      </w:pPr>
      <w:r>
        <w:t>☐</w:t>
      </w:r>
      <w:r>
        <w:t xml:space="preserve"> Insufficient risk assessment:&amp;nbsp;The project team did not conduct a comprehensive risk assessment that included a thorough analysis of potential hazardous energies.</w:t>
      </w:r>
    </w:p>
    <w:p w14:paraId="1615D7D2" w14:textId="77777777" w:rsidR="00672C29" w:rsidRDefault="00BC23DD">
      <w:pPr>
        <w:pStyle w:val="ListBullet"/>
      </w:pPr>
      <w:r>
        <w:t>☐</w:t>
      </w:r>
      <w:r>
        <w:t xml:space="preserve"> Rushed planning or inadequate preparation</w:t>
      </w:r>
    </w:p>
    <w:p w14:paraId="5F054258" w14:textId="77777777" w:rsidR="00672C29" w:rsidRDefault="00BC23DD">
      <w:pPr>
        <w:pStyle w:val="ListBullet"/>
      </w:pPr>
      <w:r>
        <w:lastRenderedPageBreak/>
        <w:t>☐</w:t>
      </w:r>
      <w:r>
        <w:t xml:space="preserve"> Rushed planning or inadequate preparation:&amp;nbsp;Due to a rushed project planning phase or lack of attention to detail, the team overlooked hazardous energies during the "Plan the Work" phase.</w:t>
      </w:r>
    </w:p>
    <w:p w14:paraId="67CF0681" w14:textId="77777777" w:rsidR="00672C29" w:rsidRDefault="00BC23DD">
      <w:pPr>
        <w:pStyle w:val="ListBullet"/>
      </w:pPr>
      <w:r>
        <w:t>☐</w:t>
      </w:r>
      <w:r>
        <w:t xml:space="preserve"> Lack of communication</w:t>
      </w:r>
    </w:p>
    <w:p w14:paraId="0C396938" w14:textId="77777777" w:rsidR="00672C29" w:rsidRDefault="00BC23DD">
      <w:pPr>
        <w:pStyle w:val="ListBullet"/>
      </w:pPr>
      <w:r>
        <w:t>☐</w:t>
      </w:r>
      <w:r>
        <w:t xml:space="preserve"> Lack of communication:&amp;nbsp;There was poor communication between team members or departments, so information about hazardous energies was not effectively shared.</w:t>
      </w:r>
    </w:p>
    <w:p w14:paraId="11864178" w14:textId="77777777" w:rsidR="00672C29" w:rsidRDefault="00BC23DD">
      <w:pPr>
        <w:pStyle w:val="ListBullet"/>
      </w:pPr>
      <w:r>
        <w:t>☐</w:t>
      </w:r>
      <w:r>
        <w:t xml:space="preserve"> Inadequate hazard identification process</w:t>
      </w:r>
    </w:p>
    <w:p w14:paraId="668A4DF1" w14:textId="77777777" w:rsidR="00672C29" w:rsidRDefault="00BC23DD">
      <w:pPr>
        <w:pStyle w:val="ListBullet"/>
      </w:pPr>
      <w:r>
        <w:t>☐</w:t>
      </w:r>
      <w:r>
        <w:t xml:space="preserve"> Inadequate hazard identification process:&amp;nbsp;The project team&amp;lsquo;s hazard/energy recognition process was not detailed enough to identify all potential hazardous energies associated with the task.</w:t>
      </w:r>
    </w:p>
    <w:p w14:paraId="62DCFCFA" w14:textId="77777777" w:rsidR="00672C29" w:rsidRDefault="00BC23DD">
      <w:pPr>
        <w:pStyle w:val="ListBullet"/>
      </w:pPr>
      <w:r>
        <w:t>☐</w:t>
      </w:r>
      <w:r>
        <w:t xml:space="preserve"> Unclear responsibilities</w:t>
      </w:r>
    </w:p>
    <w:p w14:paraId="52E1E846" w14:textId="77777777" w:rsidR="00672C29" w:rsidRDefault="00BC23DD">
      <w:pPr>
        <w:pStyle w:val="ListBullet"/>
      </w:pPr>
      <w:r>
        <w:t>☐</w:t>
      </w:r>
      <w:r>
        <w:t xml:space="preserve"> Unclear responsibilities:&amp;nbsp;Unclear roles and responsibilities within the team led to hazards/energy not being recognized.</w:t>
      </w:r>
    </w:p>
    <w:p w14:paraId="3F989D05" w14:textId="77777777" w:rsidR="00672C29" w:rsidRDefault="00BC23DD">
      <w:pPr>
        <w:pStyle w:val="ListBullet"/>
      </w:pPr>
      <w:r>
        <w:t>☐</w:t>
      </w:r>
      <w:r>
        <w:t xml:space="preserve"> Assumptions and biases</w:t>
      </w:r>
    </w:p>
    <w:p w14:paraId="5CCCAF9E" w14:textId="77777777" w:rsidR="00672C29" w:rsidRDefault="00BC23DD">
      <w:pPr>
        <w:pStyle w:val="ListBullet"/>
      </w:pPr>
      <w:r>
        <w:t>☐</w:t>
      </w:r>
      <w:r>
        <w:t xml:space="preserve"> Assumptions and biases:&amp;nbsp;Preconceived notions or assumptions about the task led the team to overlook hazardous energies.</w:t>
      </w:r>
    </w:p>
    <w:p w14:paraId="337A2255" w14:textId="77777777" w:rsidR="00672C29" w:rsidRDefault="00BC23DD">
      <w:pPr>
        <w:pStyle w:val="ListBullet"/>
      </w:pPr>
      <w:r>
        <w:t>☐</w:t>
      </w:r>
      <w:r>
        <w:t xml:space="preserve"> External factors</w:t>
      </w:r>
    </w:p>
    <w:p w14:paraId="6F83D9DD" w14:textId="77777777" w:rsidR="00672C29" w:rsidRDefault="00BC23DD">
      <w:pPr>
        <w:pStyle w:val="ListBullet"/>
      </w:pPr>
      <w:r>
        <w:t>☐</w:t>
      </w:r>
      <w:r>
        <w:t xml:space="preserve"> External factors:&amp;nbsp;Factors outside the control of the project team, such as changes in the work environment or unforeseen conditions, introduced hazardous energies that were not recognized.</w:t>
      </w:r>
    </w:p>
    <w:p w14:paraId="3049DBF6" w14:textId="77777777" w:rsidR="00672C29" w:rsidRDefault="00672C29"/>
    <w:p w14:paraId="1C883CC5" w14:textId="77777777" w:rsidR="00672C29" w:rsidRDefault="00BC23DD">
      <w:r>
        <w:rPr>
          <w:b/>
        </w:rPr>
        <w:t>What prevented a control from being identified? Select all that apply.</w:t>
      </w:r>
    </w:p>
    <w:p w14:paraId="31900139" w14:textId="77777777" w:rsidR="00672C29" w:rsidRDefault="00BC23DD">
      <w:r>
        <w:t>__________________________________________</w:t>
      </w:r>
    </w:p>
    <w:p w14:paraId="7C8BAF43" w14:textId="77777777" w:rsidR="00672C29" w:rsidRDefault="00BC23DD">
      <w:pPr>
        <w:pStyle w:val="ListBullet"/>
      </w:pPr>
      <w:r>
        <w:t>☐</w:t>
      </w:r>
      <w:r>
        <w:t xml:space="preserve"> Lack of familiarity with specific high energy hazards</w:t>
      </w:r>
    </w:p>
    <w:p w14:paraId="15CF8917" w14:textId="77777777" w:rsidR="00672C29" w:rsidRDefault="00BC23DD">
      <w:pPr>
        <w:pStyle w:val="ListBullet"/>
      </w:pPr>
      <w:r>
        <w:t>☐</w:t>
      </w:r>
      <w:r>
        <w:t xml:space="preserve"> Lack of familiarity with specific high energy hazards: The project team is not familiar with the specific high energy hazards present in the task, i.e. new or unique situation or work process.</w:t>
      </w:r>
    </w:p>
    <w:p w14:paraId="55CAF29F" w14:textId="77777777" w:rsidR="00672C29" w:rsidRDefault="00BC23DD">
      <w:pPr>
        <w:pStyle w:val="ListBullet"/>
      </w:pPr>
      <w:r>
        <w:t>☐</w:t>
      </w:r>
      <w:r>
        <w:t xml:space="preserve"> Inadequate training on high energy controls</w:t>
      </w:r>
    </w:p>
    <w:p w14:paraId="65CAB199" w14:textId="77777777" w:rsidR="00672C29" w:rsidRDefault="00BC23DD">
      <w:pPr>
        <w:pStyle w:val="ListBullet"/>
      </w:pPr>
      <w:r>
        <w:t>☐</w:t>
      </w:r>
      <w:r>
        <w:t xml:space="preserve"> Inadequate training on high energy controls: Team members have not received sufficient training on identifying, implementing, and executing high energy controls.</w:t>
      </w:r>
    </w:p>
    <w:p w14:paraId="2C0C33BE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6B29CED8" w14:textId="77777777" w:rsidR="00672C29" w:rsidRDefault="00BC23DD">
      <w:pPr>
        <w:pStyle w:val="ListBullet"/>
      </w:pPr>
      <w:r>
        <w:t>☐</w:t>
      </w:r>
      <w:r>
        <w:t xml:space="preserve"> Insufficient risk assessment: The team has not conducted a thorough risk assessment to identify all potential high energy hazards and determine appropriate controls.</w:t>
      </w:r>
    </w:p>
    <w:p w14:paraId="3DF137F8" w14:textId="77777777" w:rsidR="00672C29" w:rsidRDefault="00BC23DD">
      <w:pPr>
        <w:pStyle w:val="ListBullet"/>
      </w:pPr>
      <w:r>
        <w:t>☐</w:t>
      </w:r>
      <w:r>
        <w:t xml:space="preserve"> Lack of available control options</w:t>
      </w:r>
    </w:p>
    <w:p w14:paraId="69FCF68A" w14:textId="77777777" w:rsidR="00672C29" w:rsidRDefault="00BC23DD">
      <w:pPr>
        <w:pStyle w:val="ListBullet"/>
      </w:pPr>
      <w:r>
        <w:t>☐</w:t>
      </w:r>
      <w:r>
        <w:t xml:space="preserve"> Lack of available control options: The team struggles to find suitable control measures for mitigating the identified high energy hazards, leading to delays or inadequate solutions.</w:t>
      </w:r>
    </w:p>
    <w:p w14:paraId="288AF6FB" w14:textId="77777777" w:rsidR="00672C29" w:rsidRDefault="00BC23DD">
      <w:pPr>
        <w:pStyle w:val="ListBullet"/>
      </w:pPr>
      <w:r>
        <w:lastRenderedPageBreak/>
        <w:t>☐</w:t>
      </w:r>
      <w:r>
        <w:t xml:space="preserve"> Resource constraints</w:t>
      </w:r>
    </w:p>
    <w:p w14:paraId="7631D5C5" w14:textId="77777777" w:rsidR="00672C29" w:rsidRDefault="00BC23DD">
      <w:pPr>
        <w:pStyle w:val="ListBullet"/>
      </w:pPr>
      <w:r>
        <w:t>☐</w:t>
      </w:r>
      <w:r>
        <w:t xml:space="preserve"> Resource constraints: Limited budget or access to equipment prevented the implementation of high energy controls</w:t>
      </w:r>
    </w:p>
    <w:p w14:paraId="70E2D78E" w14:textId="77777777" w:rsidR="00672C29" w:rsidRDefault="00BC23DD">
      <w:pPr>
        <w:pStyle w:val="ListBullet"/>
      </w:pPr>
      <w:r>
        <w:t>☐</w:t>
      </w:r>
      <w:r>
        <w:t xml:space="preserve"> Time constraints</w:t>
      </w:r>
    </w:p>
    <w:p w14:paraId="49745F7E" w14:textId="77777777" w:rsidR="00672C29" w:rsidRDefault="00BC23DD">
      <w:pPr>
        <w:pStyle w:val="ListBullet"/>
      </w:pPr>
      <w:r>
        <w:t>☐</w:t>
      </w:r>
      <w:r>
        <w:t xml:space="preserve"> Time constraints: Project deadlines and tight schedules pressure the team to overlook or rush the identification of high energy controls.</w:t>
      </w:r>
    </w:p>
    <w:p w14:paraId="108036D3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21C3EC29" w14:textId="77777777" w:rsidR="00672C29" w:rsidRDefault="00BC23DD">
      <w:pPr>
        <w:pStyle w:val="ListBullet"/>
      </w:pPr>
      <w:r>
        <w:t>☐</w:t>
      </w:r>
      <w:r>
        <w:t xml:space="preserve"> Risk Tolerance: The team has dealt with similar high energy hazards in the past without incident and assumed the risks are manageable without additional controls.</w:t>
      </w:r>
    </w:p>
    <w:p w14:paraId="74479A83" w14:textId="77777777" w:rsidR="00672C29" w:rsidRDefault="00BC23DD">
      <w:pPr>
        <w:pStyle w:val="ListBullet"/>
      </w:pPr>
      <w:r>
        <w:t>☐</w:t>
      </w:r>
      <w:r>
        <w:t xml:space="preserve"> Emphasis on production</w:t>
      </w:r>
    </w:p>
    <w:p w14:paraId="79FF8793" w14:textId="77777777" w:rsidR="00672C29" w:rsidRDefault="00BC23DD">
      <w:pPr>
        <w:pStyle w:val="ListBullet"/>
      </w:pPr>
      <w:r>
        <w:t>☐</w:t>
      </w:r>
      <w:r>
        <w:t xml:space="preserve"> Emphasis on production: A focus on productivity and meeting targets led to neglecting the thorough identification of high energy controls.</w:t>
      </w:r>
    </w:p>
    <w:p w14:paraId="5B01197F" w14:textId="77777777" w:rsidR="00672C29" w:rsidRDefault="00BC23DD">
      <w:pPr>
        <w:pStyle w:val="ListBullet"/>
      </w:pPr>
      <w:r>
        <w:t>☐</w:t>
      </w:r>
      <w:r>
        <w:t xml:space="preserve"> Lack of communication and collaboration</w:t>
      </w:r>
    </w:p>
    <w:p w14:paraId="543C0A28" w14:textId="77777777" w:rsidR="00672C29" w:rsidRDefault="00BC23DD">
      <w:pPr>
        <w:pStyle w:val="ListBullet"/>
      </w:pPr>
      <w:r>
        <w:t>☐</w:t>
      </w:r>
      <w:r>
        <w:t xml:space="preserve"> Lack of communication and collaboration: Team members did not communicate effectively, critical information about high energy hazards and controls were missed.</w:t>
      </w:r>
    </w:p>
    <w:p w14:paraId="1E5E8563" w14:textId="77777777" w:rsidR="00672C29" w:rsidRDefault="00BC23DD">
      <w:pPr>
        <w:pStyle w:val="ListBullet"/>
      </w:pPr>
      <w:r>
        <w:t>☐</w:t>
      </w:r>
      <w:r>
        <w:t xml:space="preserve"> Failure to learn from past incidents</w:t>
      </w:r>
    </w:p>
    <w:p w14:paraId="2B2FED2D" w14:textId="77777777" w:rsidR="00672C29" w:rsidRDefault="00BC23DD">
      <w:pPr>
        <w:pStyle w:val="ListBullet"/>
      </w:pPr>
      <w:r>
        <w:t>☐</w:t>
      </w:r>
      <w:r>
        <w:t xml:space="preserve"> Failure to learn from past incidents: The team did not learn from previous incidents involving similar high energy hazards, leading to repeated oversights in control identification.</w:t>
      </w:r>
    </w:p>
    <w:p w14:paraId="68AA9264" w14:textId="77777777" w:rsidR="00672C29" w:rsidRDefault="00BC23DD">
      <w:pPr>
        <w:pStyle w:val="ListBullet"/>
      </w:pPr>
      <w:r>
        <w:t>☐</w:t>
      </w:r>
      <w:r>
        <w:t xml:space="preserve"> Complexity of the construction task</w:t>
      </w:r>
    </w:p>
    <w:p w14:paraId="72BEE542" w14:textId="77777777" w:rsidR="00672C29" w:rsidRDefault="00BC23DD">
      <w:pPr>
        <w:pStyle w:val="ListBullet"/>
      </w:pPr>
      <w:r>
        <w:t>☐</w:t>
      </w:r>
      <w:r>
        <w:t xml:space="preserve"> Complexity of the construction task: Highly complex task with multiple high energy hazards, made it challenging for the team to identify and implement appropriate controls for each hazard.</w:t>
      </w:r>
    </w:p>
    <w:p w14:paraId="206E1A80" w14:textId="77777777" w:rsidR="00672C29" w:rsidRDefault="00672C29"/>
    <w:p w14:paraId="3AFB6E5A" w14:textId="77777777" w:rsidR="00672C29" w:rsidRDefault="00BC23DD">
      <w:r>
        <w:rPr>
          <w:b/>
        </w:rPr>
        <w:t>What prevented the control from being implemented? Select all that apply.</w:t>
      </w:r>
    </w:p>
    <w:p w14:paraId="5AC541F8" w14:textId="77777777" w:rsidR="00672C29" w:rsidRDefault="00BC23DD">
      <w:r>
        <w:t>__________________________________________</w:t>
      </w:r>
    </w:p>
    <w:p w14:paraId="5C80A7AD" w14:textId="77777777" w:rsidR="00672C29" w:rsidRDefault="00BC23DD">
      <w:pPr>
        <w:pStyle w:val="ListBullet"/>
      </w:pPr>
      <w:r>
        <w:t>☐</w:t>
      </w:r>
      <w:r>
        <w:t xml:space="preserve"> Cost considerations</w:t>
      </w:r>
    </w:p>
    <w:p w14:paraId="4EAD76DB" w14:textId="77777777" w:rsidR="00672C29" w:rsidRDefault="00BC23DD">
      <w:pPr>
        <w:pStyle w:val="ListBullet"/>
      </w:pPr>
      <w:r>
        <w:t>☐</w:t>
      </w:r>
      <w:r>
        <w:t xml:space="preserve"> Cost considerations: High energy controls are expensive to acquire and install, and the project team prioritized cost savings over worker safety.</w:t>
      </w:r>
    </w:p>
    <w:p w14:paraId="6FB595AF" w14:textId="77777777" w:rsidR="00672C29" w:rsidRDefault="00BC23DD">
      <w:pPr>
        <w:pStyle w:val="ListBullet"/>
      </w:pPr>
      <w:r>
        <w:t>☐</w:t>
      </w:r>
      <w:r>
        <w:t xml:space="preserve"> Lack of understanding or awareness</w:t>
      </w:r>
    </w:p>
    <w:p w14:paraId="243C4A85" w14:textId="77777777" w:rsidR="00672C29" w:rsidRDefault="00BC23DD">
      <w:pPr>
        <w:pStyle w:val="ListBullet"/>
      </w:pPr>
      <w:r>
        <w:t>☐</w:t>
      </w:r>
      <w:r>
        <w:t xml:space="preserve"> Lack of understanding or awareness: The team did not fully comprehend the severity of the hazard or the potential consequences of not implementing the high energy controls.</w:t>
      </w:r>
    </w:p>
    <w:p w14:paraId="3803922E" w14:textId="77777777" w:rsidR="00672C29" w:rsidRDefault="00BC23DD">
      <w:pPr>
        <w:pStyle w:val="ListBullet"/>
      </w:pPr>
      <w:r>
        <w:t>☐</w:t>
      </w:r>
      <w:r>
        <w:t xml:space="preserve"> Resistance to change</w:t>
      </w:r>
    </w:p>
    <w:p w14:paraId="7C0BBB96" w14:textId="77777777" w:rsidR="00672C29" w:rsidRDefault="00BC23DD">
      <w:pPr>
        <w:pStyle w:val="ListBullet"/>
      </w:pPr>
      <w:r>
        <w:t>☐</w:t>
      </w:r>
      <w:r>
        <w:t xml:space="preserve"> Resistance to change: Introduction of controls or procedures was met with resistance from workers or management who prefer familiar practices.</w:t>
      </w:r>
    </w:p>
    <w:p w14:paraId="69285144" w14:textId="77777777" w:rsidR="00672C29" w:rsidRDefault="00BC23DD">
      <w:pPr>
        <w:pStyle w:val="ListBullet"/>
      </w:pPr>
      <w:r>
        <w:t>☐</w:t>
      </w:r>
      <w:r>
        <w:t xml:space="preserve"> Inadequate planning</w:t>
      </w:r>
    </w:p>
    <w:p w14:paraId="4AC28D92" w14:textId="77777777" w:rsidR="00672C29" w:rsidRDefault="00BC23DD">
      <w:pPr>
        <w:pStyle w:val="ListBullet"/>
      </w:pPr>
      <w:r>
        <w:lastRenderedPageBreak/>
        <w:t>☐</w:t>
      </w:r>
      <w:r>
        <w:t xml:space="preserve"> Inadequate planning: The team identified the need for high energy control but failed to develop a proper plan for their implementation.</w:t>
      </w:r>
    </w:p>
    <w:p w14:paraId="24BDFB26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2758A3DE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resources, such as equipment or skilled personnel, to implement the high energy controls effectively.</w:t>
      </w:r>
    </w:p>
    <w:p w14:paraId="0E9344EF" w14:textId="77777777" w:rsidR="00672C29" w:rsidRDefault="00BC23DD">
      <w:pPr>
        <w:pStyle w:val="ListBullet"/>
      </w:pPr>
      <w:r>
        <w:t>☐</w:t>
      </w:r>
      <w:r>
        <w:t xml:space="preserve"> Time constraints</w:t>
      </w:r>
    </w:p>
    <w:p w14:paraId="42C82AAA" w14:textId="77777777" w:rsidR="00672C29" w:rsidRDefault="00BC23DD">
      <w:pPr>
        <w:pStyle w:val="ListBullet"/>
      </w:pPr>
      <w:r>
        <w:t>☐</w:t>
      </w:r>
      <w:r>
        <w:t xml:space="preserve"> Time constraints: Project timelines or deadlines did not allow for implementing high energy controls properly.</w:t>
      </w:r>
    </w:p>
    <w:p w14:paraId="14198B2F" w14:textId="77777777" w:rsidR="00672C29" w:rsidRDefault="00BC23DD">
      <w:pPr>
        <w:pStyle w:val="ListBullet"/>
      </w:pPr>
      <w:r>
        <w:t>☐</w:t>
      </w:r>
      <w:r>
        <w:t xml:space="preserve"> Lack of leadership support</w:t>
      </w:r>
    </w:p>
    <w:p w14:paraId="32FD523B" w14:textId="77777777" w:rsidR="00672C29" w:rsidRDefault="00BC23DD">
      <w:pPr>
        <w:pStyle w:val="ListBullet"/>
      </w:pPr>
      <w:r>
        <w:t>☐</w:t>
      </w:r>
      <w:r>
        <w:t xml:space="preserve"> Lack of leadership support: The absence of leadership support in prioritizing control implementation made it challenging for the team to effectively implement the controls.</w:t>
      </w:r>
    </w:p>
    <w:p w14:paraId="3B487833" w14:textId="77777777" w:rsidR="00672C29" w:rsidRDefault="00BC23DD">
      <w:pPr>
        <w:pStyle w:val="ListBullet"/>
      </w:pPr>
      <w:r>
        <w:t>☐</w:t>
      </w:r>
      <w:r>
        <w:t xml:space="preserve"> Perceived inconvenience</w:t>
      </w:r>
    </w:p>
    <w:p w14:paraId="66382367" w14:textId="77777777" w:rsidR="00672C29" w:rsidRDefault="00BC23DD">
      <w:pPr>
        <w:pStyle w:val="ListBullet"/>
      </w:pPr>
      <w:r>
        <w:t>☐</w:t>
      </w:r>
      <w:r>
        <w:t xml:space="preserve"> Perceived inconvenience: Workers considered the high energy controls as inconvenient or cumbersome, leading to resistance in their implementation.</w:t>
      </w:r>
    </w:p>
    <w:p w14:paraId="12B30F52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7A5F7BA7" w14:textId="77777777" w:rsidR="00672C29" w:rsidRDefault="00BC23DD">
      <w:pPr>
        <w:pStyle w:val="ListBullet"/>
      </w:pPr>
      <w:r>
        <w:t>☐</w:t>
      </w:r>
      <w:r>
        <w:t xml:space="preserve"> Risk Tolerance: The project team believes that the hazard is manageable without additional controls or that accidents are unlikely to happen.</w:t>
      </w:r>
    </w:p>
    <w:p w14:paraId="3C179EB8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7130C5CB" w14:textId="77777777" w:rsidR="00672C29" w:rsidRDefault="00BC23DD">
      <w:pPr>
        <w:pStyle w:val="ListBullet"/>
      </w:pPr>
      <w:r>
        <w:t>☐</w:t>
      </w:r>
      <w:r>
        <w:t xml:space="preserve"> Inadequate training: Workers lack the necessary training on how to use or maintain the high energy controls effectively.</w:t>
      </w:r>
    </w:p>
    <w:p w14:paraId="7720EB7D" w14:textId="77777777" w:rsidR="00672C29" w:rsidRDefault="00BC23DD">
      <w:pPr>
        <w:pStyle w:val="ListBullet"/>
      </w:pPr>
      <w:r>
        <w:t>☐</w:t>
      </w:r>
      <w:r>
        <w:t xml:space="preserve"> Miscommunication or misinterpretation</w:t>
      </w:r>
    </w:p>
    <w:p w14:paraId="44F7063B" w14:textId="77777777" w:rsidR="00672C29" w:rsidRDefault="00BC23DD">
      <w:pPr>
        <w:pStyle w:val="ListBullet"/>
      </w:pPr>
      <w:r>
        <w:t>☐</w:t>
      </w:r>
      <w:r>
        <w:t xml:space="preserve"> Miscommunication or misinterpretation: Instructions or guidelines for implementing the controls have not been communicated clearly or were misunderstood by the team.</w:t>
      </w:r>
    </w:p>
    <w:p w14:paraId="53B6EDF5" w14:textId="77777777" w:rsidR="00672C29" w:rsidRDefault="00672C29"/>
    <w:p w14:paraId="2BD3B8C1" w14:textId="77777777" w:rsidR="00672C29" w:rsidRDefault="00BC23DD">
      <w:r>
        <w:rPr>
          <w:b/>
        </w:rPr>
        <w:t>What prevented the control from being executed? Select all that apply.</w:t>
      </w:r>
    </w:p>
    <w:p w14:paraId="74639B67" w14:textId="77777777" w:rsidR="00672C29" w:rsidRDefault="00BC23DD">
      <w:r>
        <w:t>__________________________________________</w:t>
      </w:r>
    </w:p>
    <w:p w14:paraId="2C4DAFB6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3B5AA52C" w14:textId="77777777" w:rsidR="00672C29" w:rsidRDefault="00BC23DD">
      <w:pPr>
        <w:pStyle w:val="ListBullet"/>
      </w:pPr>
      <w:r>
        <w:t>☐</w:t>
      </w:r>
      <w:r>
        <w:t xml:space="preserve"> Inadequate training: The team have not received sufficient training on how to use the high energy control properly</w:t>
      </w:r>
    </w:p>
    <w:p w14:paraId="1F7F4A79" w14:textId="77777777" w:rsidR="00672C29" w:rsidRDefault="00BC23DD">
      <w:pPr>
        <w:pStyle w:val="ListBullet"/>
      </w:pPr>
      <w:r>
        <w:t>☐</w:t>
      </w:r>
      <w:r>
        <w:t xml:space="preserve"> Lack of supervision</w:t>
      </w:r>
    </w:p>
    <w:p w14:paraId="7158D45A" w14:textId="77777777" w:rsidR="00672C29" w:rsidRDefault="00BC23DD">
      <w:pPr>
        <w:pStyle w:val="ListBullet"/>
      </w:pPr>
      <w:r>
        <w:t>☐</w:t>
      </w:r>
      <w:r>
        <w:t xml:space="preserve"> Lack of supervision: Lacking supervision, workers did not follow the correct procedures for using the high energy control.</w:t>
      </w:r>
    </w:p>
    <w:p w14:paraId="77D77D13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20E62FD3" w14:textId="77777777" w:rsidR="00672C29" w:rsidRDefault="00BC23DD">
      <w:pPr>
        <w:pStyle w:val="ListBullet"/>
      </w:pPr>
      <w:r>
        <w:t>☐</w:t>
      </w:r>
      <w:r>
        <w:t xml:space="preserve"> Risk Tolerance: Workers became complacent over time and deviated from established procedures</w:t>
      </w:r>
    </w:p>
    <w:p w14:paraId="39C5771D" w14:textId="77777777" w:rsidR="00672C29" w:rsidRDefault="00BC23DD">
      <w:pPr>
        <w:pStyle w:val="ListBullet"/>
      </w:pPr>
      <w:r>
        <w:t>☐</w:t>
      </w:r>
      <w:r>
        <w:t xml:space="preserve"> Lack of accountability</w:t>
      </w:r>
    </w:p>
    <w:p w14:paraId="6777559F" w14:textId="77777777" w:rsidR="00672C29" w:rsidRDefault="00BC23DD">
      <w:pPr>
        <w:pStyle w:val="ListBullet"/>
      </w:pPr>
      <w:r>
        <w:t>☐</w:t>
      </w:r>
      <w:r>
        <w:t xml:space="preserve"> Lack of accountability: No consequences for non-compliance with high energy control procedures</w:t>
      </w:r>
    </w:p>
    <w:p w14:paraId="681C968B" w14:textId="77777777" w:rsidR="00672C29" w:rsidRDefault="00BC23DD">
      <w:pPr>
        <w:pStyle w:val="ListBullet"/>
      </w:pPr>
      <w:r>
        <w:lastRenderedPageBreak/>
        <w:t>☐</w:t>
      </w:r>
      <w:r>
        <w:t xml:space="preserve"> Failure to maintain equipment</w:t>
      </w:r>
    </w:p>
    <w:p w14:paraId="2BC82DE9" w14:textId="77777777" w:rsidR="00672C29" w:rsidRDefault="00BC23DD">
      <w:pPr>
        <w:pStyle w:val="ListBullet"/>
      </w:pPr>
      <w:r>
        <w:t>☐</w:t>
      </w:r>
      <w:r>
        <w:t xml:space="preserve"> Failure to maintain equipment: Lack of regular maintenance and/or inspections of the high energy control led to malfunction and/or reduced effectiveness.</w:t>
      </w:r>
    </w:p>
    <w:p w14:paraId="39960E33" w14:textId="77777777" w:rsidR="00672C29" w:rsidRDefault="00BC23DD">
      <w:pPr>
        <w:pStyle w:val="ListBullet"/>
      </w:pPr>
      <w:r>
        <w:t>☐</w:t>
      </w:r>
      <w:r>
        <w:t xml:space="preserve"> Miscommunication or misunderstandings</w:t>
      </w:r>
    </w:p>
    <w:p w14:paraId="4CAB8A1A" w14:textId="77777777" w:rsidR="00672C29" w:rsidRDefault="00BC23DD">
      <w:pPr>
        <w:pStyle w:val="ListBullet"/>
      </w:pPr>
      <w:r>
        <w:t>☐</w:t>
      </w:r>
      <w:r>
        <w:t xml:space="preserve"> Miscommunication or misunderstandings: Poor communication between team members resulted in misunderstandings about how to execute the high energy control.</w:t>
      </w:r>
    </w:p>
    <w:p w14:paraId="6BDDDD89" w14:textId="77777777" w:rsidR="00672C29" w:rsidRDefault="00BC23DD">
      <w:pPr>
        <w:pStyle w:val="ListBullet"/>
      </w:pPr>
      <w:r>
        <w:t>☐</w:t>
      </w:r>
      <w:r>
        <w:t xml:space="preserve"> Production pressures</w:t>
      </w:r>
    </w:p>
    <w:p w14:paraId="3988C5A9" w14:textId="77777777" w:rsidR="00672C29" w:rsidRDefault="00BC23DD">
      <w:pPr>
        <w:pStyle w:val="ListBullet"/>
      </w:pPr>
      <w:r>
        <w:t>☐</w:t>
      </w:r>
      <w:r>
        <w:t xml:space="preserve"> Production pressures: Workers prioritized production over control execution, due to tight project schedule or deadlines, leading to incomplete execution of the high energy control.</w:t>
      </w:r>
    </w:p>
    <w:p w14:paraId="4F13A5A8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3FC6FFE3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 to ensure high energy control execution.</w:t>
      </w:r>
    </w:p>
    <w:p w14:paraId="505389D8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2FDC1044" w14:textId="77777777" w:rsidR="00672C29" w:rsidRDefault="00BC23DD">
      <w:pPr>
        <w:pStyle w:val="ListBullet"/>
      </w:pPr>
      <w:r>
        <w:t>☐</w:t>
      </w:r>
      <w:r>
        <w:t xml:space="preserve"> Lack of awareness: Workers did understand the importance of high energy control or the potential consequences of not executing it effectively.</w:t>
      </w:r>
    </w:p>
    <w:p w14:paraId="2868D0A7" w14:textId="77777777" w:rsidR="00672C29" w:rsidRDefault="00BC23DD">
      <w:pPr>
        <w:pStyle w:val="ListBullet"/>
      </w:pPr>
      <w:r>
        <w:t>☐</w:t>
      </w:r>
      <w:r>
        <w:t xml:space="preserve"> Worker fatigue</w:t>
      </w:r>
    </w:p>
    <w:p w14:paraId="5819693D" w14:textId="77777777" w:rsidR="00672C29" w:rsidRDefault="00BC23DD">
      <w:pPr>
        <w:pStyle w:val="ListBullet"/>
      </w:pPr>
      <w:r>
        <w:t>☐</w:t>
      </w:r>
      <w:r>
        <w:t xml:space="preserve"> Worker fatigue: Fatigued workers were not alert or attentive when executing high energy controls.</w:t>
      </w:r>
    </w:p>
    <w:p w14:paraId="61E72971" w14:textId="77777777" w:rsidR="00672C29" w:rsidRDefault="00BC23DD">
      <w:pPr>
        <w:pStyle w:val="ListBullet"/>
      </w:pPr>
      <w:r>
        <w:t>☐</w:t>
      </w:r>
      <w:r>
        <w:t xml:space="preserve"> Competing priorities</w:t>
      </w:r>
    </w:p>
    <w:p w14:paraId="7C2DBD8C" w14:textId="77777777" w:rsidR="00672C29" w:rsidRDefault="00BC23DD">
      <w:pPr>
        <w:pStyle w:val="ListBullet"/>
      </w:pPr>
      <w:r>
        <w:t>☐</w:t>
      </w:r>
      <w:r>
        <w:t xml:space="preserve"> Competing priorities: Other tasks or issues diverted the team&amp;rsquo;s attention away from executing the high energy control.</w:t>
      </w:r>
    </w:p>
    <w:p w14:paraId="01CD9A7A" w14:textId="77777777" w:rsidR="00672C29" w:rsidRDefault="00672C29"/>
    <w:p w14:paraId="47ABDC1D" w14:textId="77777777" w:rsidR="00672C29" w:rsidRDefault="00BC23DD">
      <w:r>
        <w:rPr>
          <w:b/>
        </w:rPr>
        <w:t>Dropped object protection in place?</w:t>
      </w:r>
    </w:p>
    <w:p w14:paraId="27281B4E" w14:textId="77777777" w:rsidR="00672C29" w:rsidRDefault="00672C29"/>
    <w:p w14:paraId="48AC56DA" w14:textId="77777777" w:rsidR="00672C29" w:rsidRDefault="00BC23DD">
      <w:r>
        <w:rPr>
          <w:b/>
        </w:rPr>
        <w:t>Tools and materials tethered working near</w:t>
      </w:r>
      <w:r>
        <w:rPr>
          <w:b/>
        </w:rPr>
        <w:br/>
        <w:t>leading edgePersonnel have only required tools in tool beltsControlled Access Zones (CAZs) established below</w:t>
      </w:r>
      <w:r>
        <w:rPr>
          <w:b/>
        </w:rPr>
        <w:br/>
      </w:r>
      <w:r>
        <w:rPr>
          <w:b/>
        </w:rPr>
        <w:t>work areasCAZ maintained with physical barriers and adequate</w:t>
      </w:r>
      <w:r>
        <w:rPr>
          <w:b/>
        </w:rPr>
        <w:br/>
        <w:t>signage&amp;nbsp;Only authorized persons working in CAZsSpotter used for CAZ when signage not being usedMaterial hoisted over active work areas secured</w:t>
      </w:r>
      <w:r>
        <w:rPr>
          <w:b/>
        </w:rPr>
        <w:br/>
        <w:t>| nettedEntrances | Exits have adequate overhead</w:t>
      </w:r>
      <w:r>
        <w:rPr>
          <w:b/>
        </w:rPr>
        <w:br/>
        <w:t>protectionNo stored materials within 6 feet of open edges</w:t>
      </w:r>
    </w:p>
    <w:p w14:paraId="168CC908" w14:textId="77777777" w:rsidR="00672C29" w:rsidRDefault="00BC23DD">
      <w:r>
        <w:t>☐</w:t>
      </w:r>
      <w:r>
        <w:t xml:space="preserve"> Yes    ☐ No</w:t>
      </w:r>
    </w:p>
    <w:p w14:paraId="3208F799" w14:textId="77777777" w:rsidR="00672C29" w:rsidRDefault="00BC23DD">
      <w:pPr>
        <w:pStyle w:val="ListBullet"/>
      </w:pPr>
      <w:r>
        <w:t>☐</w:t>
      </w:r>
      <w:r>
        <w:t xml:space="preserve"> Yes</w:t>
      </w:r>
    </w:p>
    <w:p w14:paraId="1D0F6B32" w14:textId="77777777" w:rsidR="00672C29" w:rsidRDefault="00BC23DD">
      <w:pPr>
        <w:pStyle w:val="ListBullet"/>
      </w:pPr>
      <w:r>
        <w:t>☐</w:t>
      </w:r>
      <w:r>
        <w:t xml:space="preserve"> No</w:t>
      </w:r>
    </w:p>
    <w:p w14:paraId="739022FF" w14:textId="77777777" w:rsidR="00672C29" w:rsidRDefault="00BC23DD">
      <w:pPr>
        <w:pStyle w:val="ListBullet"/>
      </w:pPr>
      <w:r>
        <w:t>☐</w:t>
      </w:r>
      <w:r>
        <w:t xml:space="preserve"> Not Applicable</w:t>
      </w:r>
    </w:p>
    <w:p w14:paraId="7B9B7590" w14:textId="77777777" w:rsidR="00672C29" w:rsidRDefault="00672C29"/>
    <w:p w14:paraId="15FA08EE" w14:textId="77777777" w:rsidR="00672C29" w:rsidRDefault="00BC23DD">
      <w:r>
        <w:rPr>
          <w:b/>
        </w:rPr>
        <w:t>Dropped object protection - Direct Controls</w:t>
      </w:r>
    </w:p>
    <w:p w14:paraId="3435506D" w14:textId="77777777" w:rsidR="00672C29" w:rsidRDefault="00BC23DD">
      <w:r>
        <w:t>__________________________________________</w:t>
      </w:r>
    </w:p>
    <w:p w14:paraId="7C5B47C0" w14:textId="77777777" w:rsidR="00672C29" w:rsidRDefault="00BC23DD">
      <w:pPr>
        <w:pStyle w:val="ListBullet"/>
      </w:pPr>
      <w:r>
        <w:t>☐</w:t>
      </w:r>
      <w:r>
        <w:t xml:space="preserve"> Tether tools and materials while working near leading edge</w:t>
      </w:r>
    </w:p>
    <w:p w14:paraId="54DC8F01" w14:textId="77777777" w:rsidR="00672C29" w:rsidRDefault="00BC23DD">
      <w:pPr>
        <w:pStyle w:val="ListBullet"/>
      </w:pPr>
      <w:r>
        <w:t>☐</w:t>
      </w:r>
      <w:r>
        <w:t xml:space="preserve"> Secure/Net  material hoisted over active work areas</w:t>
      </w:r>
    </w:p>
    <w:p w14:paraId="2C66F5C0" w14:textId="77777777" w:rsidR="00672C29" w:rsidRDefault="00BC23DD">
      <w:pPr>
        <w:pStyle w:val="ListBullet"/>
      </w:pPr>
      <w:r>
        <w:t>☐</w:t>
      </w:r>
      <w:r>
        <w:t xml:space="preserve"> Repair | Install netting | screening</w:t>
      </w:r>
    </w:p>
    <w:p w14:paraId="04EE9F2B" w14:textId="77777777" w:rsidR="00672C29" w:rsidRDefault="00BC23DD">
      <w:pPr>
        <w:pStyle w:val="ListBullet"/>
      </w:pPr>
      <w:r>
        <w:t>☐</w:t>
      </w:r>
      <w:r>
        <w:t xml:space="preserve"> Install overhead protection at entrances/exits</w:t>
      </w:r>
    </w:p>
    <w:p w14:paraId="515CF4FC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762F4282" w14:textId="77777777" w:rsidR="00672C29" w:rsidRDefault="00672C29"/>
    <w:p w14:paraId="0E1762B3" w14:textId="77777777" w:rsidR="00672C29" w:rsidRDefault="00BC23DD">
      <w:r>
        <w:rPr>
          <w:b/>
        </w:rPr>
        <w:t>Dropped object protection - Safeguards</w:t>
      </w:r>
    </w:p>
    <w:p w14:paraId="32322F0A" w14:textId="77777777" w:rsidR="00672C29" w:rsidRDefault="00BC23DD">
      <w:r>
        <w:t>__________________________________________</w:t>
      </w:r>
    </w:p>
    <w:p w14:paraId="4A436D72" w14:textId="77777777" w:rsidR="00672C29" w:rsidRDefault="00BC23DD">
      <w:pPr>
        <w:pStyle w:val="ListBullet"/>
      </w:pPr>
      <w:r>
        <w:t>☐</w:t>
      </w:r>
      <w:r>
        <w:t xml:space="preserve"> Remove unneeded tools from elevated work area</w:t>
      </w:r>
    </w:p>
    <w:p w14:paraId="17CA8DF3" w14:textId="77777777" w:rsidR="00672C29" w:rsidRDefault="00BC23DD">
      <w:pPr>
        <w:pStyle w:val="ListBullet"/>
      </w:pPr>
      <w:r>
        <w:t>☐</w:t>
      </w:r>
      <w:r>
        <w:t xml:space="preserve"> Establish C.A.Z. with physical barriers with adequate signage</w:t>
      </w:r>
    </w:p>
    <w:p w14:paraId="50B46D75" w14:textId="77777777" w:rsidR="00672C29" w:rsidRDefault="00BC23DD">
      <w:pPr>
        <w:pStyle w:val="ListBullet"/>
      </w:pPr>
      <w:r>
        <w:t>☐</w:t>
      </w:r>
      <w:r>
        <w:t xml:space="preserve"> Remove workers from hazard area, set up adequate C.A.Z.</w:t>
      </w:r>
    </w:p>
    <w:p w14:paraId="34D7F49A" w14:textId="77777777" w:rsidR="00672C29" w:rsidRDefault="00BC23DD">
      <w:pPr>
        <w:pStyle w:val="ListBullet"/>
      </w:pPr>
      <w:r>
        <w:t>☐</w:t>
      </w:r>
      <w:r>
        <w:t xml:space="preserve"> Designate spotter for C.A.Z. when signage is not being used</w:t>
      </w:r>
    </w:p>
    <w:p w14:paraId="5BCF7C47" w14:textId="77777777" w:rsidR="00672C29" w:rsidRDefault="00BC23DD">
      <w:pPr>
        <w:pStyle w:val="ListBullet"/>
      </w:pPr>
      <w:r>
        <w:t>☐</w:t>
      </w:r>
      <w:r>
        <w:t xml:space="preserve"> Remove | secure | distance materials within 6ft. of leading edge</w:t>
      </w:r>
    </w:p>
    <w:p w14:paraId="41DFA2CF" w14:textId="77777777" w:rsidR="00672C29" w:rsidRDefault="00BC23DD">
      <w:pPr>
        <w:pStyle w:val="ListBullet"/>
      </w:pPr>
      <w:r>
        <w:t>☐</w:t>
      </w:r>
      <w:r>
        <w:t xml:space="preserve"> N/A</w:t>
      </w:r>
    </w:p>
    <w:p w14:paraId="3B75B212" w14:textId="77777777" w:rsidR="00672C29" w:rsidRDefault="00672C29"/>
    <w:p w14:paraId="2D3D3255" w14:textId="77777777" w:rsidR="00672C29" w:rsidRDefault="00BC23DD">
      <w:r>
        <w:rPr>
          <w:b/>
        </w:rPr>
        <w:t>Reason for lack of Dropped Object Protection</w:t>
      </w:r>
    </w:p>
    <w:p w14:paraId="1FC0BFE5" w14:textId="77777777" w:rsidR="00672C29" w:rsidRDefault="00BC23DD">
      <w:r>
        <w:t>__________________________________________</w:t>
      </w:r>
    </w:p>
    <w:p w14:paraId="408E85F0" w14:textId="77777777" w:rsidR="00672C29" w:rsidRDefault="00BC23DD">
      <w:pPr>
        <w:pStyle w:val="ListBullet"/>
      </w:pPr>
      <w:r>
        <w:t>☐</w:t>
      </w:r>
      <w:r>
        <w:t xml:space="preserve"> Dropped Objects hazard(s) not recognized</w:t>
      </w:r>
    </w:p>
    <w:p w14:paraId="36B5288C" w14:textId="77777777" w:rsidR="00672C29" w:rsidRDefault="00BC23DD">
      <w:pPr>
        <w:pStyle w:val="ListBullet"/>
      </w:pPr>
      <w:r>
        <w:t>☐</w:t>
      </w:r>
      <w:r>
        <w:t xml:space="preserve"> Dropped Objects control(s) not identified</w:t>
      </w:r>
    </w:p>
    <w:p w14:paraId="5EE14CF6" w14:textId="77777777" w:rsidR="00672C29" w:rsidRDefault="00BC23DD">
      <w:pPr>
        <w:pStyle w:val="ListBullet"/>
      </w:pPr>
      <w:r>
        <w:t>☐</w:t>
      </w:r>
      <w:r>
        <w:t xml:space="preserve"> Dropped Objects control(s) not implemented</w:t>
      </w:r>
    </w:p>
    <w:p w14:paraId="04526BDD" w14:textId="77777777" w:rsidR="00672C29" w:rsidRDefault="00BC23DD">
      <w:pPr>
        <w:pStyle w:val="ListBullet"/>
      </w:pPr>
      <w:r>
        <w:t>☐</w:t>
      </w:r>
      <w:r>
        <w:t xml:space="preserve"> Dropped Objects control(s) not executed</w:t>
      </w:r>
    </w:p>
    <w:p w14:paraId="69009F60" w14:textId="77777777" w:rsidR="00672C29" w:rsidRDefault="00672C29"/>
    <w:p w14:paraId="57EF1884" w14:textId="77777777" w:rsidR="00672C29" w:rsidRDefault="00BC23DD">
      <w:r>
        <w:rPr>
          <w:b/>
        </w:rPr>
        <w:t>What prevented the hazard from being recognized? Select all that apply.</w:t>
      </w:r>
    </w:p>
    <w:p w14:paraId="0A8C5659" w14:textId="77777777" w:rsidR="00672C29" w:rsidRDefault="00BC23DD">
      <w:r>
        <w:t>__________________________________________</w:t>
      </w:r>
    </w:p>
    <w:p w14:paraId="44D9585E" w14:textId="77777777" w:rsidR="00672C29" w:rsidRDefault="00BC23DD">
      <w:pPr>
        <w:pStyle w:val="ListBullet"/>
      </w:pPr>
      <w:r>
        <w:t>☐</w:t>
      </w:r>
      <w:r>
        <w:t xml:space="preserve"> Lack of Knowledge</w:t>
      </w:r>
    </w:p>
    <w:p w14:paraId="611FE54A" w14:textId="77777777" w:rsidR="00672C29" w:rsidRDefault="00BC23DD">
      <w:pPr>
        <w:pStyle w:val="ListBullet"/>
      </w:pPr>
      <w:r>
        <w:t>☐</w:t>
      </w:r>
      <w:r>
        <w:t xml:space="preserve"> Lack of Knowledge:&amp;nbsp;The project team members did not have the necessary experience or expertise to identify all potential hazardous energies specific to the task</w:t>
      </w:r>
    </w:p>
    <w:p w14:paraId="1FAC2B3D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2B039775" w14:textId="77777777" w:rsidR="00672C29" w:rsidRDefault="00BC23DD">
      <w:pPr>
        <w:pStyle w:val="ListBullet"/>
      </w:pPr>
      <w:r>
        <w:lastRenderedPageBreak/>
        <w:t>☐</w:t>
      </w:r>
      <w:r>
        <w:t xml:space="preserve"> Inadequate training:&amp;nbsp;The team members had not received sufficient training on hazard recognition and/or energy sources, so they were not aware of potential risks.</w:t>
      </w:r>
    </w:p>
    <w:p w14:paraId="43D6243E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093935F8" w14:textId="77777777" w:rsidR="00672C29" w:rsidRDefault="00BC23DD">
      <w:pPr>
        <w:pStyle w:val="ListBullet"/>
      </w:pPr>
      <w:r>
        <w:t>☐</w:t>
      </w:r>
      <w:r>
        <w:t xml:space="preserve"> Lack of awareness:&amp;nbsp;The team was not aware of all the potential energy sources present in the new work area.</w:t>
      </w:r>
    </w:p>
    <w:p w14:paraId="72D81D98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67F43A64" w14:textId="77777777" w:rsidR="00672C29" w:rsidRDefault="00BC23DD">
      <w:pPr>
        <w:pStyle w:val="ListBullet"/>
      </w:pPr>
      <w:r>
        <w:t>☐</w:t>
      </w:r>
      <w:r>
        <w:t xml:space="preserve"> Insufficient risk assessment:&amp;nbsp;The project team did not conduct a comprehensive risk assessment that included a thorough analysis of potential hazardous energies.</w:t>
      </w:r>
    </w:p>
    <w:p w14:paraId="1F70F701" w14:textId="77777777" w:rsidR="00672C29" w:rsidRDefault="00BC23DD">
      <w:pPr>
        <w:pStyle w:val="ListBullet"/>
      </w:pPr>
      <w:r>
        <w:t>☐</w:t>
      </w:r>
      <w:r>
        <w:t xml:space="preserve"> Rushed planning or inadequate preparation</w:t>
      </w:r>
    </w:p>
    <w:p w14:paraId="4BC0B1B0" w14:textId="77777777" w:rsidR="00672C29" w:rsidRDefault="00BC23DD">
      <w:pPr>
        <w:pStyle w:val="ListBullet"/>
      </w:pPr>
      <w:r>
        <w:t>☐</w:t>
      </w:r>
      <w:r>
        <w:t xml:space="preserve"> Rushed planning or inadequate preparation:&amp;nbsp;Due to a rushed project planning phase or lack of attention to detail, the team overlooked hazardous energies during the "Plan the Work" phase.</w:t>
      </w:r>
    </w:p>
    <w:p w14:paraId="3A6D7BFD" w14:textId="77777777" w:rsidR="00672C29" w:rsidRDefault="00BC23DD">
      <w:pPr>
        <w:pStyle w:val="ListBullet"/>
      </w:pPr>
      <w:r>
        <w:t>☐</w:t>
      </w:r>
      <w:r>
        <w:t xml:space="preserve"> Lack of communication</w:t>
      </w:r>
    </w:p>
    <w:p w14:paraId="153A6497" w14:textId="77777777" w:rsidR="00672C29" w:rsidRDefault="00BC23DD">
      <w:pPr>
        <w:pStyle w:val="ListBullet"/>
      </w:pPr>
      <w:r>
        <w:t>☐</w:t>
      </w:r>
      <w:r>
        <w:t xml:space="preserve"> Lack of communication:&amp;nbsp;There was poor communication between team members or departments, so information about hazardous energies was not effectively shared.</w:t>
      </w:r>
    </w:p>
    <w:p w14:paraId="7C31B9DC" w14:textId="77777777" w:rsidR="00672C29" w:rsidRDefault="00BC23DD">
      <w:pPr>
        <w:pStyle w:val="ListBullet"/>
      </w:pPr>
      <w:r>
        <w:t>☐</w:t>
      </w:r>
      <w:r>
        <w:t xml:space="preserve"> Inadequate hazard identification process</w:t>
      </w:r>
    </w:p>
    <w:p w14:paraId="1AB4384B" w14:textId="77777777" w:rsidR="00672C29" w:rsidRDefault="00BC23DD">
      <w:pPr>
        <w:pStyle w:val="ListBullet"/>
      </w:pPr>
      <w:r>
        <w:t>☐</w:t>
      </w:r>
      <w:r>
        <w:t xml:space="preserve"> Inadequate hazard identification process:&amp;nbsp;The project team&amp;lsquo;s hazard/energy recognition process was not detailed enough to identify all potential hazardous energies associated with the task.</w:t>
      </w:r>
    </w:p>
    <w:p w14:paraId="0EE04308" w14:textId="77777777" w:rsidR="00672C29" w:rsidRDefault="00BC23DD">
      <w:pPr>
        <w:pStyle w:val="ListBullet"/>
      </w:pPr>
      <w:r>
        <w:t>☐</w:t>
      </w:r>
      <w:r>
        <w:t xml:space="preserve"> Unclear responsibilities</w:t>
      </w:r>
    </w:p>
    <w:p w14:paraId="4C783CB5" w14:textId="77777777" w:rsidR="00672C29" w:rsidRDefault="00BC23DD">
      <w:pPr>
        <w:pStyle w:val="ListBullet"/>
      </w:pPr>
      <w:r>
        <w:t>☐</w:t>
      </w:r>
      <w:r>
        <w:t xml:space="preserve"> Unclear responsibilities:&amp;nbsp;Unclear roles and responsibilities within the team led to hazards/energy not being recognized.</w:t>
      </w:r>
    </w:p>
    <w:p w14:paraId="3BBDCB70" w14:textId="77777777" w:rsidR="00672C29" w:rsidRDefault="00BC23DD">
      <w:pPr>
        <w:pStyle w:val="ListBullet"/>
      </w:pPr>
      <w:r>
        <w:t>☐</w:t>
      </w:r>
      <w:r>
        <w:t xml:space="preserve"> Assumptions and biases</w:t>
      </w:r>
    </w:p>
    <w:p w14:paraId="7B325FCD" w14:textId="77777777" w:rsidR="00672C29" w:rsidRDefault="00BC23DD">
      <w:pPr>
        <w:pStyle w:val="ListBullet"/>
      </w:pPr>
      <w:r>
        <w:t>☐</w:t>
      </w:r>
      <w:r>
        <w:t xml:space="preserve"> Assumptions and biases:&amp;nbsp;Preconceived notions or assumptions about the task led the team to overlook hazardous energies.</w:t>
      </w:r>
    </w:p>
    <w:p w14:paraId="56922CB0" w14:textId="77777777" w:rsidR="00672C29" w:rsidRDefault="00BC23DD">
      <w:pPr>
        <w:pStyle w:val="ListBullet"/>
      </w:pPr>
      <w:r>
        <w:t>☐</w:t>
      </w:r>
      <w:r>
        <w:t xml:space="preserve"> External factors</w:t>
      </w:r>
    </w:p>
    <w:p w14:paraId="40C94776" w14:textId="77777777" w:rsidR="00672C29" w:rsidRDefault="00BC23DD">
      <w:pPr>
        <w:pStyle w:val="ListBullet"/>
      </w:pPr>
      <w:r>
        <w:t>☐</w:t>
      </w:r>
      <w:r>
        <w:t xml:space="preserve"> External factors:&amp;nbsp;Factors outside the control of the project team, such as changes in the work environment or unforeseen conditions, introduced hazardous energies that were not recognized.</w:t>
      </w:r>
    </w:p>
    <w:p w14:paraId="04C74673" w14:textId="77777777" w:rsidR="00672C29" w:rsidRDefault="00672C29"/>
    <w:p w14:paraId="6BE64F50" w14:textId="77777777" w:rsidR="00672C29" w:rsidRDefault="00BC23DD">
      <w:r>
        <w:rPr>
          <w:b/>
        </w:rPr>
        <w:t>What prevented a control from being identified? Select all that apply.</w:t>
      </w:r>
    </w:p>
    <w:p w14:paraId="7D7DB056" w14:textId="77777777" w:rsidR="00672C29" w:rsidRDefault="00BC23DD">
      <w:r>
        <w:t>__________________________________________</w:t>
      </w:r>
    </w:p>
    <w:p w14:paraId="59E2D23F" w14:textId="77777777" w:rsidR="00672C29" w:rsidRDefault="00BC23DD">
      <w:pPr>
        <w:pStyle w:val="ListBullet"/>
      </w:pPr>
      <w:r>
        <w:t>☐</w:t>
      </w:r>
      <w:r>
        <w:t xml:space="preserve"> Lack of familiarity with specific high energy hazards</w:t>
      </w:r>
    </w:p>
    <w:p w14:paraId="6DA8903A" w14:textId="77777777" w:rsidR="00672C29" w:rsidRDefault="00BC23DD">
      <w:pPr>
        <w:pStyle w:val="ListBullet"/>
      </w:pPr>
      <w:r>
        <w:t>☐</w:t>
      </w:r>
      <w:r>
        <w:t xml:space="preserve"> Lack of familiarity with specific high energy hazards: The project team is not familiar with the specific high energy hazards present in the task, i.e. new or unique situation or work process.</w:t>
      </w:r>
    </w:p>
    <w:p w14:paraId="76B1FD00" w14:textId="77777777" w:rsidR="00672C29" w:rsidRDefault="00BC23DD">
      <w:pPr>
        <w:pStyle w:val="ListBullet"/>
      </w:pPr>
      <w:r>
        <w:lastRenderedPageBreak/>
        <w:t>☐</w:t>
      </w:r>
      <w:r>
        <w:t xml:space="preserve"> Inadequate training on high energy controls</w:t>
      </w:r>
    </w:p>
    <w:p w14:paraId="2543D3A0" w14:textId="77777777" w:rsidR="00672C29" w:rsidRDefault="00BC23DD">
      <w:pPr>
        <w:pStyle w:val="ListBullet"/>
      </w:pPr>
      <w:r>
        <w:t>☐</w:t>
      </w:r>
      <w:r>
        <w:t xml:space="preserve"> Inadequate training on high energy controls: Team members have not received sufficient training on identifying, implementing, and executing high energy controls.</w:t>
      </w:r>
    </w:p>
    <w:p w14:paraId="361A66E2" w14:textId="77777777" w:rsidR="00672C29" w:rsidRDefault="00BC23DD">
      <w:pPr>
        <w:pStyle w:val="ListBullet"/>
      </w:pPr>
      <w:r>
        <w:t>☐</w:t>
      </w:r>
      <w:r>
        <w:t xml:space="preserve"> Insufficient risk assessment</w:t>
      </w:r>
    </w:p>
    <w:p w14:paraId="2DE9CA10" w14:textId="77777777" w:rsidR="00672C29" w:rsidRDefault="00BC23DD">
      <w:pPr>
        <w:pStyle w:val="ListBullet"/>
      </w:pPr>
      <w:r>
        <w:t>☐</w:t>
      </w:r>
      <w:r>
        <w:t xml:space="preserve"> Insufficient risk assessment: The team has not conducted a thorough risk assessment to identify all potential high energy hazards and determine appropriate controls.</w:t>
      </w:r>
    </w:p>
    <w:p w14:paraId="7CF9991B" w14:textId="77777777" w:rsidR="00672C29" w:rsidRDefault="00BC23DD">
      <w:pPr>
        <w:pStyle w:val="ListBullet"/>
      </w:pPr>
      <w:r>
        <w:t>☐</w:t>
      </w:r>
      <w:r>
        <w:t xml:space="preserve"> Lack of available control options</w:t>
      </w:r>
    </w:p>
    <w:p w14:paraId="0E73A416" w14:textId="77777777" w:rsidR="00672C29" w:rsidRDefault="00BC23DD">
      <w:pPr>
        <w:pStyle w:val="ListBullet"/>
      </w:pPr>
      <w:r>
        <w:t>☐</w:t>
      </w:r>
      <w:r>
        <w:t xml:space="preserve"> Lack of available control options: The team struggles to find suitable control measures for mitigating the identified high energy hazards, leading to delays or inadequate solutions.</w:t>
      </w:r>
    </w:p>
    <w:p w14:paraId="056A9C77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660124BF" w14:textId="77777777" w:rsidR="00672C29" w:rsidRDefault="00BC23DD">
      <w:pPr>
        <w:pStyle w:val="ListBullet"/>
      </w:pPr>
      <w:r>
        <w:t>☐</w:t>
      </w:r>
      <w:r>
        <w:t xml:space="preserve"> Resource constraints: Limited budget or access to equipment prevented the implementation of high energy controls</w:t>
      </w:r>
    </w:p>
    <w:p w14:paraId="54EB90F9" w14:textId="77777777" w:rsidR="00672C29" w:rsidRDefault="00BC23DD">
      <w:pPr>
        <w:pStyle w:val="ListBullet"/>
      </w:pPr>
      <w:r>
        <w:t>☐</w:t>
      </w:r>
      <w:r>
        <w:t xml:space="preserve"> Time constraints</w:t>
      </w:r>
    </w:p>
    <w:p w14:paraId="6C257546" w14:textId="77777777" w:rsidR="00672C29" w:rsidRDefault="00BC23DD">
      <w:pPr>
        <w:pStyle w:val="ListBullet"/>
      </w:pPr>
      <w:r>
        <w:t>☐</w:t>
      </w:r>
      <w:r>
        <w:t xml:space="preserve"> Time constraints: Project deadlines and tight schedules pressure the team to overlook or rush the identification of high energy controls.</w:t>
      </w:r>
    </w:p>
    <w:p w14:paraId="7410EFF1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48D1F7F2" w14:textId="77777777" w:rsidR="00672C29" w:rsidRDefault="00BC23DD">
      <w:pPr>
        <w:pStyle w:val="ListBullet"/>
      </w:pPr>
      <w:r>
        <w:t>☐</w:t>
      </w:r>
      <w:r>
        <w:t xml:space="preserve"> Risk Tolerance: The team has dealt with similar high energy hazards in the past without incident and assumed the risks are manageable without additional controls.</w:t>
      </w:r>
    </w:p>
    <w:p w14:paraId="3A21E172" w14:textId="77777777" w:rsidR="00672C29" w:rsidRDefault="00BC23DD">
      <w:pPr>
        <w:pStyle w:val="ListBullet"/>
      </w:pPr>
      <w:r>
        <w:t>☐</w:t>
      </w:r>
      <w:r>
        <w:t xml:space="preserve"> Emphasis on production</w:t>
      </w:r>
    </w:p>
    <w:p w14:paraId="40D2A6C9" w14:textId="77777777" w:rsidR="00672C29" w:rsidRDefault="00BC23DD">
      <w:pPr>
        <w:pStyle w:val="ListBullet"/>
      </w:pPr>
      <w:r>
        <w:t>☐</w:t>
      </w:r>
      <w:r>
        <w:t xml:space="preserve"> Emphasis on production: A focus on productivity and meeting targets led to neglecting the thorough identification of high energy controls.</w:t>
      </w:r>
    </w:p>
    <w:p w14:paraId="6C5534B9" w14:textId="77777777" w:rsidR="00672C29" w:rsidRDefault="00BC23DD">
      <w:pPr>
        <w:pStyle w:val="ListBullet"/>
      </w:pPr>
      <w:r>
        <w:t>☐</w:t>
      </w:r>
      <w:r>
        <w:t xml:space="preserve"> Lack of communication and collaboration</w:t>
      </w:r>
    </w:p>
    <w:p w14:paraId="1BD496E5" w14:textId="77777777" w:rsidR="00672C29" w:rsidRDefault="00BC23DD">
      <w:pPr>
        <w:pStyle w:val="ListBullet"/>
      </w:pPr>
      <w:r>
        <w:t>☐</w:t>
      </w:r>
      <w:r>
        <w:t xml:space="preserve"> Lack of communication and collaboration: Team members did not communicate effectively, critical information about high energy hazards and controls were missed.</w:t>
      </w:r>
    </w:p>
    <w:p w14:paraId="45AD8211" w14:textId="77777777" w:rsidR="00672C29" w:rsidRDefault="00BC23DD">
      <w:pPr>
        <w:pStyle w:val="ListBullet"/>
      </w:pPr>
      <w:r>
        <w:t>☐</w:t>
      </w:r>
      <w:r>
        <w:t xml:space="preserve"> Failure to learn from past incidents</w:t>
      </w:r>
    </w:p>
    <w:p w14:paraId="2C63ACD4" w14:textId="77777777" w:rsidR="00672C29" w:rsidRDefault="00BC23DD">
      <w:pPr>
        <w:pStyle w:val="ListBullet"/>
      </w:pPr>
      <w:r>
        <w:t>☐</w:t>
      </w:r>
      <w:r>
        <w:t xml:space="preserve"> Failure to learn from past incidents: The team did not learn from previous incidents involving similar high energy hazards, leading to repeated oversights in control identification.</w:t>
      </w:r>
    </w:p>
    <w:p w14:paraId="06EA1504" w14:textId="77777777" w:rsidR="00672C29" w:rsidRDefault="00BC23DD">
      <w:pPr>
        <w:pStyle w:val="ListBullet"/>
      </w:pPr>
      <w:r>
        <w:t>☐</w:t>
      </w:r>
      <w:r>
        <w:t xml:space="preserve"> Complexity of the construction task</w:t>
      </w:r>
    </w:p>
    <w:p w14:paraId="5D34DF51" w14:textId="77777777" w:rsidR="00672C29" w:rsidRDefault="00BC23DD">
      <w:pPr>
        <w:pStyle w:val="ListBullet"/>
      </w:pPr>
      <w:r>
        <w:t>☐</w:t>
      </w:r>
      <w:r>
        <w:t xml:space="preserve"> Complexity of the construction task: Highly complex task with multiple high energy hazards, made it challenging for the team to identify and implement appropriate controls for each hazard.</w:t>
      </w:r>
    </w:p>
    <w:p w14:paraId="50680E5A" w14:textId="77777777" w:rsidR="00672C29" w:rsidRDefault="00672C29"/>
    <w:p w14:paraId="42FB6A10" w14:textId="77777777" w:rsidR="00672C29" w:rsidRDefault="00BC23DD">
      <w:r>
        <w:rPr>
          <w:b/>
        </w:rPr>
        <w:t>What prevented the control from being implemented? Select all that apply.</w:t>
      </w:r>
    </w:p>
    <w:p w14:paraId="4220B9B6" w14:textId="77777777" w:rsidR="00672C29" w:rsidRDefault="00BC23DD">
      <w:r>
        <w:t>__________________________________________</w:t>
      </w:r>
    </w:p>
    <w:p w14:paraId="7C81430C" w14:textId="77777777" w:rsidR="00672C29" w:rsidRDefault="00BC23DD">
      <w:pPr>
        <w:pStyle w:val="ListBullet"/>
      </w:pPr>
      <w:r>
        <w:t>☐</w:t>
      </w:r>
      <w:r>
        <w:t xml:space="preserve"> Cost considerations</w:t>
      </w:r>
    </w:p>
    <w:p w14:paraId="05F60B97" w14:textId="77777777" w:rsidR="00672C29" w:rsidRDefault="00BC23DD">
      <w:pPr>
        <w:pStyle w:val="ListBullet"/>
      </w:pPr>
      <w:r>
        <w:lastRenderedPageBreak/>
        <w:t>☐</w:t>
      </w:r>
      <w:r>
        <w:t xml:space="preserve"> Cost considerations: High energy controls are expensive to acquire and install, and the project team prioritized cost savings over worker safety.</w:t>
      </w:r>
    </w:p>
    <w:p w14:paraId="4B274671" w14:textId="77777777" w:rsidR="00672C29" w:rsidRDefault="00BC23DD">
      <w:pPr>
        <w:pStyle w:val="ListBullet"/>
      </w:pPr>
      <w:r>
        <w:t>☐</w:t>
      </w:r>
      <w:r>
        <w:t xml:space="preserve"> Lack of understanding or awareness</w:t>
      </w:r>
    </w:p>
    <w:p w14:paraId="3CC64BCC" w14:textId="77777777" w:rsidR="00672C29" w:rsidRDefault="00BC23DD">
      <w:pPr>
        <w:pStyle w:val="ListBullet"/>
      </w:pPr>
      <w:r>
        <w:t>☐</w:t>
      </w:r>
      <w:r>
        <w:t xml:space="preserve"> Lack of understanding or awareness: The team did not fully comprehend the severity of the hazard or the potential consequences of not implementing the high energy controls.</w:t>
      </w:r>
    </w:p>
    <w:p w14:paraId="1E56966C" w14:textId="77777777" w:rsidR="00672C29" w:rsidRDefault="00BC23DD">
      <w:pPr>
        <w:pStyle w:val="ListBullet"/>
      </w:pPr>
      <w:r>
        <w:t>☐</w:t>
      </w:r>
      <w:r>
        <w:t xml:space="preserve"> Resistance to change</w:t>
      </w:r>
    </w:p>
    <w:p w14:paraId="7AD56162" w14:textId="77777777" w:rsidR="00672C29" w:rsidRDefault="00BC23DD">
      <w:pPr>
        <w:pStyle w:val="ListBullet"/>
      </w:pPr>
      <w:r>
        <w:t>☐</w:t>
      </w:r>
      <w:r>
        <w:t xml:space="preserve"> Resistance to change: Introduction of controls or procedures was met with resistance from workers or management who prefer familiar practices.</w:t>
      </w:r>
    </w:p>
    <w:p w14:paraId="6705D69F" w14:textId="77777777" w:rsidR="00672C29" w:rsidRDefault="00BC23DD">
      <w:pPr>
        <w:pStyle w:val="ListBullet"/>
      </w:pPr>
      <w:r>
        <w:t>☐</w:t>
      </w:r>
      <w:r>
        <w:t xml:space="preserve"> Inadequate planning</w:t>
      </w:r>
    </w:p>
    <w:p w14:paraId="660792DC" w14:textId="77777777" w:rsidR="00672C29" w:rsidRDefault="00BC23DD">
      <w:pPr>
        <w:pStyle w:val="ListBullet"/>
      </w:pPr>
      <w:r>
        <w:t>☐</w:t>
      </w:r>
      <w:r>
        <w:t xml:space="preserve"> Inadequate planning: The team identified the need for high energy control but failed to develop a proper plan for their implementation.</w:t>
      </w:r>
    </w:p>
    <w:p w14:paraId="4B9A00DA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6E1F797E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resources, such as equipment or skilled personnel, to implement the high energy controls effectively.</w:t>
      </w:r>
    </w:p>
    <w:p w14:paraId="4884CFDB" w14:textId="77777777" w:rsidR="00672C29" w:rsidRDefault="00BC23DD">
      <w:pPr>
        <w:pStyle w:val="ListBullet"/>
      </w:pPr>
      <w:r>
        <w:t>☐</w:t>
      </w:r>
      <w:r>
        <w:t xml:space="preserve"> Time constraints</w:t>
      </w:r>
    </w:p>
    <w:p w14:paraId="2A26F2C8" w14:textId="77777777" w:rsidR="00672C29" w:rsidRDefault="00BC23DD">
      <w:pPr>
        <w:pStyle w:val="ListBullet"/>
      </w:pPr>
      <w:r>
        <w:t>☐</w:t>
      </w:r>
      <w:r>
        <w:t xml:space="preserve"> Time constraints: Project timelines or deadlines did not allow for implementing high energy controls properly.</w:t>
      </w:r>
    </w:p>
    <w:p w14:paraId="333C9D8D" w14:textId="77777777" w:rsidR="00672C29" w:rsidRDefault="00BC23DD">
      <w:pPr>
        <w:pStyle w:val="ListBullet"/>
      </w:pPr>
      <w:r>
        <w:t>☐</w:t>
      </w:r>
      <w:r>
        <w:t xml:space="preserve"> Lack of leadership support</w:t>
      </w:r>
    </w:p>
    <w:p w14:paraId="3774FB39" w14:textId="77777777" w:rsidR="00672C29" w:rsidRDefault="00BC23DD">
      <w:pPr>
        <w:pStyle w:val="ListBullet"/>
      </w:pPr>
      <w:r>
        <w:t>☐</w:t>
      </w:r>
      <w:r>
        <w:t xml:space="preserve"> Lack of leadership support: The absence of leadership support in prioritizing control implementation made it challenging for the team to effectively implement the controls.</w:t>
      </w:r>
    </w:p>
    <w:p w14:paraId="1DD67ABF" w14:textId="77777777" w:rsidR="00672C29" w:rsidRDefault="00BC23DD">
      <w:pPr>
        <w:pStyle w:val="ListBullet"/>
      </w:pPr>
      <w:r>
        <w:t>☐</w:t>
      </w:r>
      <w:r>
        <w:t xml:space="preserve"> Perceived inconvenience</w:t>
      </w:r>
    </w:p>
    <w:p w14:paraId="482FBE57" w14:textId="77777777" w:rsidR="00672C29" w:rsidRDefault="00BC23DD">
      <w:pPr>
        <w:pStyle w:val="ListBullet"/>
      </w:pPr>
      <w:r>
        <w:t>☐</w:t>
      </w:r>
      <w:r>
        <w:t xml:space="preserve"> Perceived inconvenience: Workers considered the high energy controls as inconvenient or cumbersome, leading to resistance in their implementation.</w:t>
      </w:r>
    </w:p>
    <w:p w14:paraId="6AA5D7FC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775BCA37" w14:textId="77777777" w:rsidR="00672C29" w:rsidRDefault="00BC23DD">
      <w:pPr>
        <w:pStyle w:val="ListBullet"/>
      </w:pPr>
      <w:r>
        <w:t>☐</w:t>
      </w:r>
      <w:r>
        <w:t xml:space="preserve"> Risk Tolerance: The project team believes that the hazard is manageable without additional controls or that accidents are unlikely to happen.</w:t>
      </w:r>
    </w:p>
    <w:p w14:paraId="1769A0DC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4A4CDB95" w14:textId="77777777" w:rsidR="00672C29" w:rsidRDefault="00BC23DD">
      <w:pPr>
        <w:pStyle w:val="ListBullet"/>
      </w:pPr>
      <w:r>
        <w:t>☐</w:t>
      </w:r>
      <w:r>
        <w:t xml:space="preserve"> Inadequate training: Workers lack the necessary training on how to use or maintain the high energy controls effectively.</w:t>
      </w:r>
    </w:p>
    <w:p w14:paraId="0190BDCC" w14:textId="77777777" w:rsidR="00672C29" w:rsidRDefault="00BC23DD">
      <w:pPr>
        <w:pStyle w:val="ListBullet"/>
      </w:pPr>
      <w:r>
        <w:t>☐</w:t>
      </w:r>
      <w:r>
        <w:t xml:space="preserve"> Miscommunication or misinterpretation</w:t>
      </w:r>
    </w:p>
    <w:p w14:paraId="28CDE658" w14:textId="77777777" w:rsidR="00672C29" w:rsidRDefault="00BC23DD">
      <w:pPr>
        <w:pStyle w:val="ListBullet"/>
      </w:pPr>
      <w:r>
        <w:t>☐</w:t>
      </w:r>
      <w:r>
        <w:t xml:space="preserve"> Miscommunication or misinterpretation: Instructions or guidelines for implementing the controls have not been communicated clearly or were misunderstood by the team.</w:t>
      </w:r>
    </w:p>
    <w:p w14:paraId="7E0A9063" w14:textId="77777777" w:rsidR="00672C29" w:rsidRDefault="00672C29"/>
    <w:p w14:paraId="76522A2C" w14:textId="77777777" w:rsidR="00672C29" w:rsidRDefault="00BC23DD">
      <w:r>
        <w:rPr>
          <w:b/>
        </w:rPr>
        <w:t>What prevented the control from being executed? Select all that apply.</w:t>
      </w:r>
    </w:p>
    <w:p w14:paraId="4928DA7C" w14:textId="77777777" w:rsidR="00672C29" w:rsidRDefault="00BC23DD">
      <w:r>
        <w:t>__________________________________________</w:t>
      </w:r>
    </w:p>
    <w:p w14:paraId="3F52B4AB" w14:textId="77777777" w:rsidR="00672C29" w:rsidRDefault="00BC23DD">
      <w:pPr>
        <w:pStyle w:val="ListBullet"/>
      </w:pPr>
      <w:r>
        <w:t>☐</w:t>
      </w:r>
      <w:r>
        <w:t xml:space="preserve"> Inadequate training</w:t>
      </w:r>
    </w:p>
    <w:p w14:paraId="62E9D3FE" w14:textId="77777777" w:rsidR="00672C29" w:rsidRDefault="00BC23DD">
      <w:pPr>
        <w:pStyle w:val="ListBullet"/>
      </w:pPr>
      <w:r>
        <w:lastRenderedPageBreak/>
        <w:t>☐</w:t>
      </w:r>
      <w:r>
        <w:t xml:space="preserve"> Inadequate training: The team have not received sufficient training on how to use the high energy control properly</w:t>
      </w:r>
    </w:p>
    <w:p w14:paraId="3F76A93D" w14:textId="77777777" w:rsidR="00672C29" w:rsidRDefault="00BC23DD">
      <w:pPr>
        <w:pStyle w:val="ListBullet"/>
      </w:pPr>
      <w:r>
        <w:t>☐</w:t>
      </w:r>
      <w:r>
        <w:t xml:space="preserve"> Lack of supervision</w:t>
      </w:r>
    </w:p>
    <w:p w14:paraId="46476D90" w14:textId="77777777" w:rsidR="00672C29" w:rsidRDefault="00BC23DD">
      <w:pPr>
        <w:pStyle w:val="ListBullet"/>
      </w:pPr>
      <w:r>
        <w:t>☐</w:t>
      </w:r>
      <w:r>
        <w:t xml:space="preserve"> Lack of supervision: Lacking supervision, workers did not follow the correct procedures for using the high energy control.</w:t>
      </w:r>
    </w:p>
    <w:p w14:paraId="3D431670" w14:textId="77777777" w:rsidR="00672C29" w:rsidRDefault="00BC23DD">
      <w:pPr>
        <w:pStyle w:val="ListBullet"/>
      </w:pPr>
      <w:r>
        <w:t>☐</w:t>
      </w:r>
      <w:r>
        <w:t xml:space="preserve"> Risk Tolerance</w:t>
      </w:r>
    </w:p>
    <w:p w14:paraId="51C09A75" w14:textId="77777777" w:rsidR="00672C29" w:rsidRDefault="00BC23DD">
      <w:pPr>
        <w:pStyle w:val="ListBullet"/>
      </w:pPr>
      <w:r>
        <w:t>☐</w:t>
      </w:r>
      <w:r>
        <w:t xml:space="preserve"> Risk Tolerance: Workers became complacent over time and deviated from established procedures</w:t>
      </w:r>
    </w:p>
    <w:p w14:paraId="64F25730" w14:textId="77777777" w:rsidR="00672C29" w:rsidRDefault="00BC23DD">
      <w:pPr>
        <w:pStyle w:val="ListBullet"/>
      </w:pPr>
      <w:r>
        <w:t>☐</w:t>
      </w:r>
      <w:r>
        <w:t xml:space="preserve"> Lack of accountability</w:t>
      </w:r>
    </w:p>
    <w:p w14:paraId="4007C0BA" w14:textId="77777777" w:rsidR="00672C29" w:rsidRDefault="00BC23DD">
      <w:pPr>
        <w:pStyle w:val="ListBullet"/>
      </w:pPr>
      <w:r>
        <w:t>☐</w:t>
      </w:r>
      <w:r>
        <w:t xml:space="preserve"> Lack of accountability: No consequences for non-compliance with high energy control procedures</w:t>
      </w:r>
    </w:p>
    <w:p w14:paraId="047975D1" w14:textId="77777777" w:rsidR="00672C29" w:rsidRDefault="00BC23DD">
      <w:pPr>
        <w:pStyle w:val="ListBullet"/>
      </w:pPr>
      <w:r>
        <w:t>☐</w:t>
      </w:r>
      <w:r>
        <w:t xml:space="preserve"> Failure to maintain equipment</w:t>
      </w:r>
    </w:p>
    <w:p w14:paraId="42A98906" w14:textId="77777777" w:rsidR="00672C29" w:rsidRDefault="00BC23DD">
      <w:pPr>
        <w:pStyle w:val="ListBullet"/>
      </w:pPr>
      <w:r>
        <w:t>☐</w:t>
      </w:r>
      <w:r>
        <w:t xml:space="preserve"> Failure to maintain equipment: Lack of regular maintenance and/or inspections of the high energy control led to malfunction and/or reduced effectiveness.</w:t>
      </w:r>
    </w:p>
    <w:p w14:paraId="7CFA8A8F" w14:textId="77777777" w:rsidR="00672C29" w:rsidRDefault="00BC23DD">
      <w:pPr>
        <w:pStyle w:val="ListBullet"/>
      </w:pPr>
      <w:r>
        <w:t>☐</w:t>
      </w:r>
      <w:r>
        <w:t xml:space="preserve"> Miscommunication or misunderstandings</w:t>
      </w:r>
    </w:p>
    <w:p w14:paraId="32A298EB" w14:textId="77777777" w:rsidR="00672C29" w:rsidRDefault="00BC23DD">
      <w:pPr>
        <w:pStyle w:val="ListBullet"/>
      </w:pPr>
      <w:r>
        <w:t>☐</w:t>
      </w:r>
      <w:r>
        <w:t xml:space="preserve"> Miscommunication or misunderstandings: Poor communication between team members resulted in misunderstandings about how to execute the high energy control.</w:t>
      </w:r>
    </w:p>
    <w:p w14:paraId="22D14AB6" w14:textId="77777777" w:rsidR="00672C29" w:rsidRDefault="00BC23DD">
      <w:pPr>
        <w:pStyle w:val="ListBullet"/>
      </w:pPr>
      <w:r>
        <w:t>☐</w:t>
      </w:r>
      <w:r>
        <w:t xml:space="preserve"> Production pressures</w:t>
      </w:r>
    </w:p>
    <w:p w14:paraId="522BEBB4" w14:textId="77777777" w:rsidR="00672C29" w:rsidRDefault="00BC23DD">
      <w:pPr>
        <w:pStyle w:val="ListBullet"/>
      </w:pPr>
      <w:r>
        <w:t>☐</w:t>
      </w:r>
      <w:r>
        <w:t xml:space="preserve"> Production pressures: Workers prioritized production over control execution, due to tight project schedule or deadlines, leading to incomplete execution of the high energy control.</w:t>
      </w:r>
    </w:p>
    <w:p w14:paraId="79FE2C15" w14:textId="77777777" w:rsidR="00672C29" w:rsidRDefault="00BC23DD">
      <w:pPr>
        <w:pStyle w:val="ListBullet"/>
      </w:pPr>
      <w:r>
        <w:t>☐</w:t>
      </w:r>
      <w:r>
        <w:t xml:space="preserve"> Resource constraints</w:t>
      </w:r>
    </w:p>
    <w:p w14:paraId="26EE1DB6" w14:textId="77777777" w:rsidR="00672C29" w:rsidRDefault="00BC23DD">
      <w:pPr>
        <w:pStyle w:val="ListBullet"/>
      </w:pPr>
      <w:r>
        <w:t>☐</w:t>
      </w:r>
      <w:r>
        <w:t xml:space="preserve"> Resource constraints: The team lacked the necessary resources to ensure high energy control execution.</w:t>
      </w:r>
    </w:p>
    <w:p w14:paraId="17F6A12B" w14:textId="77777777" w:rsidR="00672C29" w:rsidRDefault="00BC23DD">
      <w:pPr>
        <w:pStyle w:val="ListBullet"/>
      </w:pPr>
      <w:r>
        <w:t>☐</w:t>
      </w:r>
      <w:r>
        <w:t xml:space="preserve"> Lack of awareness</w:t>
      </w:r>
    </w:p>
    <w:p w14:paraId="6B919E20" w14:textId="77777777" w:rsidR="00672C29" w:rsidRDefault="00BC23DD">
      <w:pPr>
        <w:pStyle w:val="ListBullet"/>
      </w:pPr>
      <w:r>
        <w:t>☐</w:t>
      </w:r>
      <w:r>
        <w:t xml:space="preserve"> Lack of awareness: Workers did understand the importance of high energy control or the potential consequences of not executing it effectively.</w:t>
      </w:r>
    </w:p>
    <w:p w14:paraId="4C6C119C" w14:textId="77777777" w:rsidR="00672C29" w:rsidRDefault="00BC23DD">
      <w:pPr>
        <w:pStyle w:val="ListBullet"/>
      </w:pPr>
      <w:r>
        <w:t>☐</w:t>
      </w:r>
      <w:r>
        <w:t xml:space="preserve"> Worker fatigue</w:t>
      </w:r>
    </w:p>
    <w:p w14:paraId="68EC5B5F" w14:textId="77777777" w:rsidR="00672C29" w:rsidRDefault="00BC23DD">
      <w:pPr>
        <w:pStyle w:val="ListBullet"/>
      </w:pPr>
      <w:r>
        <w:t>☐</w:t>
      </w:r>
      <w:r>
        <w:t xml:space="preserve"> Worker fatigue: Fatigued workers were not alert or attentive when executing high energy controls.</w:t>
      </w:r>
    </w:p>
    <w:p w14:paraId="4E7A3336" w14:textId="77777777" w:rsidR="00672C29" w:rsidRDefault="00BC23DD">
      <w:pPr>
        <w:pStyle w:val="ListBullet"/>
      </w:pPr>
      <w:r>
        <w:t>☐</w:t>
      </w:r>
      <w:r>
        <w:t xml:space="preserve"> Competing priorities</w:t>
      </w:r>
    </w:p>
    <w:p w14:paraId="410B8771" w14:textId="77777777" w:rsidR="00672C29" w:rsidRDefault="00BC23DD">
      <w:pPr>
        <w:pStyle w:val="ListBullet"/>
      </w:pPr>
      <w:r>
        <w:t>☐</w:t>
      </w:r>
      <w:r>
        <w:t xml:space="preserve"> Competing priorities: Other tasks or issues diverted the team&amp;rsquo;s attention away from executing the high energy control.</w:t>
      </w:r>
    </w:p>
    <w:p w14:paraId="7257D84F" w14:textId="77777777" w:rsidR="00672C29" w:rsidRDefault="00BC23DD">
      <w:pPr>
        <w:pStyle w:val="Heading2"/>
      </w:pPr>
      <w:r>
        <w:t>Complete Assessment</w:t>
      </w:r>
    </w:p>
    <w:p w14:paraId="2F123BDF" w14:textId="77777777" w:rsidR="00672C29" w:rsidRDefault="00672C29"/>
    <w:p w14:paraId="698FA683" w14:textId="77777777" w:rsidR="00672C29" w:rsidRDefault="00BC23DD">
      <w:r>
        <w:rPr>
          <w:b/>
        </w:rPr>
        <w:t>Location | Notes | Comments</w:t>
      </w:r>
    </w:p>
    <w:p w14:paraId="46F3DAE3" w14:textId="77777777" w:rsidR="00672C29" w:rsidRDefault="00BC23DD">
      <w:r>
        <w:t>☐</w:t>
      </w:r>
      <w:r>
        <w:t xml:space="preserve"> Yes    ☐ No</w:t>
      </w:r>
    </w:p>
    <w:p w14:paraId="14211481" w14:textId="77777777" w:rsidR="00672C29" w:rsidRDefault="00672C29"/>
    <w:p w14:paraId="541C4AC4" w14:textId="77777777" w:rsidR="00672C29" w:rsidRDefault="00BC23DD">
      <w:r>
        <w:rPr>
          <w:b/>
        </w:rPr>
        <w:t>Frontline supervisor(s) responsible for operation</w:t>
      </w:r>
    </w:p>
    <w:p w14:paraId="5C6D19FE" w14:textId="77777777" w:rsidR="00672C29" w:rsidRDefault="00BC23DD">
      <w:r>
        <w:t>__________________________________________</w:t>
      </w:r>
    </w:p>
    <w:p w14:paraId="608B087A" w14:textId="77777777" w:rsidR="00672C29" w:rsidRDefault="00672C29"/>
    <w:p w14:paraId="50D11D0A" w14:textId="77777777" w:rsidR="00672C29" w:rsidRDefault="00BC23DD">
      <w:r>
        <w:rPr>
          <w:b/>
        </w:rPr>
        <w:t>Superintendent and/or Foreman</w:t>
      </w:r>
    </w:p>
    <w:p w14:paraId="0153F7FB" w14:textId="77777777" w:rsidR="00672C29" w:rsidRDefault="00BC23DD">
      <w:r>
        <w:t>__________________________________________</w:t>
      </w:r>
    </w:p>
    <w:p w14:paraId="0D5D0884" w14:textId="77777777" w:rsidR="00672C29" w:rsidRDefault="00672C29"/>
    <w:p w14:paraId="451C6980" w14:textId="77777777" w:rsidR="00672C29" w:rsidRDefault="00BC23DD">
      <w:r>
        <w:rPr>
          <w:b/>
        </w:rPr>
        <w:t>STCKY Success - Description of Recognition</w:t>
      </w:r>
    </w:p>
    <w:p w14:paraId="6E0825A8" w14:textId="77777777" w:rsidR="00672C29" w:rsidRDefault="00BC23DD">
      <w:r>
        <w:t>__________________________________________</w:t>
      </w:r>
    </w:p>
    <w:p w14:paraId="49999192" w14:textId="77777777" w:rsidR="00672C29" w:rsidRDefault="00672C29"/>
    <w:p w14:paraId="23726B7A" w14:textId="77777777" w:rsidR="00672C29" w:rsidRDefault="00BC23DD">
      <w:r>
        <w:rPr>
          <w:b/>
        </w:rPr>
        <w:t>STCKY Luck -  Description of Coaching</w:t>
      </w:r>
    </w:p>
    <w:p w14:paraId="7791EE33" w14:textId="77777777" w:rsidR="00672C29" w:rsidRDefault="00BC23DD">
      <w:r>
        <w:t>__________________________________________</w:t>
      </w:r>
    </w:p>
    <w:p w14:paraId="346C1449" w14:textId="77777777" w:rsidR="00672C29" w:rsidRDefault="00672C29"/>
    <w:p w14:paraId="315314CE" w14:textId="77777777" w:rsidR="00672C29" w:rsidRDefault="00BC23DD">
      <w:r>
        <w:rPr>
          <w:b/>
        </w:rPr>
        <w:t>Individuals receiving recognition (Select all that apply)</w:t>
      </w:r>
    </w:p>
    <w:p w14:paraId="5B51E5F8" w14:textId="77777777" w:rsidR="00672C29" w:rsidRDefault="00BC23DD">
      <w:r>
        <w:t>__________________________________________</w:t>
      </w:r>
    </w:p>
    <w:p w14:paraId="6FF051B4" w14:textId="77777777" w:rsidR="00672C29" w:rsidRDefault="00672C29"/>
    <w:p w14:paraId="717B54D5" w14:textId="77777777" w:rsidR="00672C29" w:rsidRDefault="00BC23DD">
      <w:r>
        <w:rPr>
          <w:b/>
        </w:rPr>
        <w:t>Individuals receiving coaching (Select all that apply)</w:t>
      </w:r>
    </w:p>
    <w:p w14:paraId="237265B1" w14:textId="77777777" w:rsidR="00672C29" w:rsidRDefault="00BC23DD">
      <w:r>
        <w:t>__________________________________________</w:t>
      </w:r>
    </w:p>
    <w:p w14:paraId="76B409F2" w14:textId="77777777" w:rsidR="00672C29" w:rsidRDefault="00672C29"/>
    <w:p w14:paraId="73EE702A" w14:textId="77777777" w:rsidR="00672C29" w:rsidRDefault="00BC23DD">
      <w:r>
        <w:rPr>
          <w:b/>
        </w:rPr>
        <w:t>Send notification to Sundt Supervisor(s) | Trade Partner Supervisor(s) | HS&amp;E Manager</w:t>
      </w:r>
    </w:p>
    <w:p w14:paraId="1D51E0CA" w14:textId="77777777" w:rsidR="00672C29" w:rsidRDefault="00BC23DD">
      <w:r>
        <w:t>__________________________________________</w:t>
      </w:r>
    </w:p>
    <w:p w14:paraId="69295DA7" w14:textId="77777777" w:rsidR="00672C29" w:rsidRDefault="00672C29"/>
    <w:p w14:paraId="72FAB950" w14:textId="77777777" w:rsidR="00672C29" w:rsidRDefault="00BC23DD">
      <w:r>
        <w:rPr>
          <w:b/>
        </w:rPr>
        <w:t>Submit</w:t>
      </w:r>
    </w:p>
    <w:p w14:paraId="17A4369D" w14:textId="77777777" w:rsidR="00672C29" w:rsidRDefault="00BC23DD">
      <w:r>
        <w:t>__________________________________________</w:t>
      </w:r>
    </w:p>
    <w:sectPr w:rsidR="00672C2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1580143">
    <w:abstractNumId w:val="8"/>
  </w:num>
  <w:num w:numId="2" w16cid:durableId="715737767">
    <w:abstractNumId w:val="6"/>
  </w:num>
  <w:num w:numId="3" w16cid:durableId="1096101554">
    <w:abstractNumId w:val="5"/>
  </w:num>
  <w:num w:numId="4" w16cid:durableId="1942836147">
    <w:abstractNumId w:val="4"/>
  </w:num>
  <w:num w:numId="5" w16cid:durableId="1713118166">
    <w:abstractNumId w:val="7"/>
  </w:num>
  <w:num w:numId="6" w16cid:durableId="1113596757">
    <w:abstractNumId w:val="3"/>
  </w:num>
  <w:num w:numId="7" w16cid:durableId="216549688">
    <w:abstractNumId w:val="2"/>
  </w:num>
  <w:num w:numId="8" w16cid:durableId="1553156872">
    <w:abstractNumId w:val="1"/>
  </w:num>
  <w:num w:numId="9" w16cid:durableId="789208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72C29"/>
    <w:rsid w:val="00AA1D8D"/>
    <w:rsid w:val="00B47730"/>
    <w:rsid w:val="00BC23DD"/>
    <w:rsid w:val="00CB0664"/>
    <w:rsid w:val="00CF6F8E"/>
    <w:rsid w:val="00DE44B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BD8EF7D4-3AAD-4A54-868C-CC0D831F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6535</Words>
  <Characters>37255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2</cp:revision>
  <dcterms:created xsi:type="dcterms:W3CDTF">2013-12-23T23:15:00Z</dcterms:created>
  <dcterms:modified xsi:type="dcterms:W3CDTF">2026-07-17T15:07:00Z</dcterms:modified>
  <cp:category/>
</cp:coreProperties>
</file>